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17B6C" w14:textId="37A8C111" w:rsidR="00D9453D" w:rsidRDefault="00D9453D">
      <w:pPr>
        <w:jc w:val="center"/>
        <w:rPr>
          <w:b/>
          <w:color w:val="203864"/>
          <w:sz w:val="36"/>
        </w:rPr>
      </w:pPr>
      <w:r w:rsidRPr="0058128B">
        <w:rPr>
          <w:b/>
          <w:bCs/>
          <w:noProof/>
        </w:rPr>
        <w:drawing>
          <wp:inline distT="0" distB="0" distL="0" distR="0" wp14:anchorId="6003730E" wp14:editId="7F61BDAB">
            <wp:extent cx="3037327" cy="1266825"/>
            <wp:effectExtent l="0" t="0" r="0" b="0"/>
            <wp:docPr id="64000170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891" cy="1267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7417A" w14:textId="77777777" w:rsidR="00D9453D" w:rsidRDefault="00D9453D">
      <w:pPr>
        <w:jc w:val="center"/>
        <w:rPr>
          <w:b/>
          <w:color w:val="203864"/>
          <w:sz w:val="36"/>
        </w:rPr>
      </w:pPr>
    </w:p>
    <w:p w14:paraId="728A7F11" w14:textId="2D7544B1" w:rsidR="00957F87" w:rsidRPr="009769FA" w:rsidRDefault="00D9453D">
      <w:pPr>
        <w:jc w:val="center"/>
        <w:rPr>
          <w:lang w:val="fr-FR"/>
        </w:rPr>
      </w:pPr>
      <w:r w:rsidRPr="009769FA">
        <w:rPr>
          <w:b/>
          <w:color w:val="203864"/>
          <w:sz w:val="36"/>
          <w:lang w:val="fr-FR"/>
        </w:rPr>
        <w:t xml:space="preserve">CADRE REPONSE </w:t>
      </w:r>
      <w:bookmarkStart w:id="0" w:name="_Hlk216980257"/>
      <w:r w:rsidRPr="009769FA">
        <w:rPr>
          <w:b/>
          <w:color w:val="203864"/>
          <w:sz w:val="36"/>
          <w:lang w:val="fr-FR"/>
        </w:rPr>
        <w:t>MÉMOIRE TECHNIQUE</w:t>
      </w:r>
    </w:p>
    <w:p w14:paraId="4639959A" w14:textId="77777777" w:rsidR="00957F87" w:rsidRPr="009769FA" w:rsidRDefault="00D9453D">
      <w:pPr>
        <w:jc w:val="center"/>
        <w:rPr>
          <w:lang w:val="fr-FR"/>
        </w:rPr>
      </w:pPr>
      <w:r w:rsidRPr="009769FA">
        <w:rPr>
          <w:b/>
          <w:color w:val="366092"/>
          <w:sz w:val="32"/>
          <w:lang w:val="fr-FR"/>
        </w:rPr>
        <w:t>LOT 2 : BÂTIMENTS</w:t>
      </w:r>
    </w:p>
    <w:bookmarkEnd w:id="0"/>
    <w:p w14:paraId="2A2D1A7A" w14:textId="77777777" w:rsidR="00957F87" w:rsidRPr="009769FA" w:rsidRDefault="00957F87">
      <w:pPr>
        <w:rPr>
          <w:lang w:val="fr-FR"/>
        </w:rPr>
      </w:pPr>
    </w:p>
    <w:tbl>
      <w:tblPr>
        <w:tblStyle w:val="Grilleclaire-Accent1"/>
        <w:tblW w:w="0" w:type="auto"/>
        <w:tblLayout w:type="fixed"/>
        <w:tblLook w:val="04A0" w:firstRow="1" w:lastRow="0" w:firstColumn="1" w:lastColumn="0" w:noHBand="0" w:noVBand="1"/>
      </w:tblPr>
      <w:tblGrid>
        <w:gridCol w:w="4703"/>
        <w:gridCol w:w="4703"/>
      </w:tblGrid>
      <w:tr w:rsidR="00957F87" w:rsidRPr="00A346E5" w14:paraId="7AC76D27" w14:textId="77777777" w:rsidTr="00957F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1F5D7285" w14:textId="77777777" w:rsidR="00957F87" w:rsidRDefault="00D9453D">
            <w:proofErr w:type="spellStart"/>
            <w:r>
              <w:rPr>
                <w:sz w:val="20"/>
              </w:rPr>
              <w:t>Objet</w:t>
            </w:r>
            <w:proofErr w:type="spellEnd"/>
            <w:r>
              <w:rPr>
                <w:sz w:val="20"/>
              </w:rPr>
              <w:t xml:space="preserve"> du </w:t>
            </w:r>
            <w:proofErr w:type="spellStart"/>
            <w:r>
              <w:rPr>
                <w:sz w:val="20"/>
              </w:rPr>
              <w:t>marché</w:t>
            </w:r>
            <w:proofErr w:type="spellEnd"/>
          </w:p>
        </w:tc>
        <w:tc>
          <w:tcPr>
            <w:tcW w:w="4703" w:type="dxa"/>
          </w:tcPr>
          <w:p w14:paraId="5EFF14A2" w14:textId="77777777" w:rsidR="00957F87" w:rsidRPr="00D9453D" w:rsidRDefault="00D9453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D9453D">
              <w:rPr>
                <w:sz w:val="20"/>
                <w:lang w:val="fr-FR"/>
              </w:rPr>
              <w:t>Accord-cadre de maîtrise d'œuvre - LOT 2 BÂTIMENTS</w:t>
            </w:r>
          </w:p>
        </w:tc>
      </w:tr>
      <w:tr w:rsidR="00957F87" w:rsidRPr="00A346E5" w14:paraId="4151C1D7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4FB37D5C" w14:textId="77777777" w:rsidR="00957F87" w:rsidRDefault="00D9453D">
            <w:r>
              <w:rPr>
                <w:sz w:val="20"/>
              </w:rPr>
              <w:t>Natures de travaux</w:t>
            </w:r>
          </w:p>
        </w:tc>
        <w:tc>
          <w:tcPr>
            <w:tcW w:w="4703" w:type="dxa"/>
          </w:tcPr>
          <w:p w14:paraId="33DD0691" w14:textId="77777777" w:rsidR="00957F87" w:rsidRPr="00D9453D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D9453D">
              <w:rPr>
                <w:sz w:val="20"/>
                <w:lang w:val="fr-FR"/>
              </w:rPr>
              <w:t>4 natures : Construction neuve, Réhabilitation, Désamiantage/Démolition, Réaménagement</w:t>
            </w:r>
          </w:p>
        </w:tc>
      </w:tr>
      <w:tr w:rsidR="00957F87" w:rsidRPr="00A346E5" w14:paraId="61DA565A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788634C9" w14:textId="77777777" w:rsidR="00957F87" w:rsidRDefault="00D9453D">
            <w:r>
              <w:rPr>
                <w:sz w:val="20"/>
              </w:rPr>
              <w:t xml:space="preserve">Typologies </w:t>
            </w:r>
            <w:proofErr w:type="spellStart"/>
            <w:r>
              <w:rPr>
                <w:sz w:val="20"/>
              </w:rPr>
              <w:t>bâtiments</w:t>
            </w:r>
            <w:proofErr w:type="spellEnd"/>
          </w:p>
        </w:tc>
        <w:tc>
          <w:tcPr>
            <w:tcW w:w="4703" w:type="dxa"/>
          </w:tcPr>
          <w:p w14:paraId="4FA4017F" w14:textId="77777777" w:rsidR="00957F87" w:rsidRPr="00D9453D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 w:rsidRPr="00D9453D">
              <w:rPr>
                <w:sz w:val="20"/>
                <w:lang w:val="fr-FR"/>
              </w:rPr>
              <w:t>9 types : Recherche, Technique, Enseignement, Tertiaire, ERP, Hébergement, Agricole, Stockage, Mixte</w:t>
            </w:r>
          </w:p>
        </w:tc>
      </w:tr>
      <w:tr w:rsidR="00957F87" w14:paraId="65B385BE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102FA625" w14:textId="77777777" w:rsidR="00957F87" w:rsidRDefault="00D9453D">
            <w:r>
              <w:rPr>
                <w:sz w:val="20"/>
              </w:rPr>
              <w:t>Tranches de travaux</w:t>
            </w:r>
          </w:p>
        </w:tc>
        <w:tc>
          <w:tcPr>
            <w:tcW w:w="4703" w:type="dxa"/>
          </w:tcPr>
          <w:p w14:paraId="0F059F0E" w14:textId="77777777" w:rsidR="00957F87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20"/>
              </w:rPr>
              <w:t>A :</w:t>
            </w:r>
            <w:proofErr w:type="gramEnd"/>
            <w:r>
              <w:rPr>
                <w:sz w:val="20"/>
              </w:rPr>
              <w:t xml:space="preserve"> ≤ 300 k€ | </w:t>
            </w:r>
            <w:proofErr w:type="gramStart"/>
            <w:r>
              <w:rPr>
                <w:sz w:val="20"/>
              </w:rPr>
              <w:t>B :</w:t>
            </w:r>
            <w:proofErr w:type="gramEnd"/>
            <w:r>
              <w:rPr>
                <w:sz w:val="20"/>
              </w:rPr>
              <w:t xml:space="preserve"> 300 k€ - 1 M€ | </w:t>
            </w:r>
            <w:proofErr w:type="gramStart"/>
            <w:r>
              <w:rPr>
                <w:sz w:val="20"/>
              </w:rPr>
              <w:t>C :</w:t>
            </w:r>
            <w:proofErr w:type="gramEnd"/>
            <w:r>
              <w:rPr>
                <w:sz w:val="20"/>
              </w:rPr>
              <w:t xml:space="preserve"> &gt; 1 M€</w:t>
            </w:r>
          </w:p>
        </w:tc>
      </w:tr>
    </w:tbl>
    <w:p w14:paraId="331EC9ED" w14:textId="77777777" w:rsidR="00957F87" w:rsidRDefault="00957F87"/>
    <w:p w14:paraId="3F356543" w14:textId="77777777" w:rsidR="00957F87" w:rsidRPr="00D9453D" w:rsidRDefault="00D9453D">
      <w:pPr>
        <w:rPr>
          <w:lang w:val="fr-FR"/>
        </w:rPr>
      </w:pPr>
      <w:r>
        <w:rPr>
          <w:b/>
          <w:color w:val="CC0000"/>
          <w:sz w:val="20"/>
        </w:rPr>
        <w:t>📋</w:t>
      </w:r>
      <w:r w:rsidRPr="00D9453D">
        <w:rPr>
          <w:b/>
          <w:color w:val="CC0000"/>
          <w:sz w:val="20"/>
          <w:lang w:val="fr-FR"/>
        </w:rPr>
        <w:t xml:space="preserve"> NOTICE </w:t>
      </w:r>
      <w:proofErr w:type="gramStart"/>
      <w:r w:rsidRPr="00D9453D">
        <w:rPr>
          <w:b/>
          <w:color w:val="CC0000"/>
          <w:sz w:val="20"/>
          <w:lang w:val="fr-FR"/>
        </w:rPr>
        <w:t>IMPORTANTE :</w:t>
      </w:r>
      <w:proofErr w:type="gramEnd"/>
      <w:r w:rsidRPr="00D9453D">
        <w:rPr>
          <w:b/>
          <w:color w:val="CC0000"/>
          <w:sz w:val="20"/>
          <w:lang w:val="fr-FR"/>
        </w:rPr>
        <w:t xml:space="preserve"> </w:t>
      </w:r>
      <w:r w:rsidRPr="00D9453D">
        <w:rPr>
          <w:i/>
          <w:sz w:val="18"/>
          <w:lang w:val="fr-FR"/>
        </w:rPr>
        <w:t>Ce cadre de réponse est fourni pour faciliter l'analyse des offres. Les candidats sont libres d'adapter la présentation tout en répondant à l'ensemble des critères. La section 5 laisse un espace libre pour la mise en œuvre détaillée des projets fictifs du DQE.</w:t>
      </w:r>
    </w:p>
    <w:p w14:paraId="7E7A7ED9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br w:type="page"/>
      </w:r>
    </w:p>
    <w:p w14:paraId="3C613DEC" w14:textId="77777777" w:rsidR="00957F87" w:rsidRPr="00D9453D" w:rsidRDefault="00D9453D">
      <w:pPr>
        <w:pStyle w:val="Titre1"/>
        <w:rPr>
          <w:lang w:val="fr-FR"/>
        </w:rPr>
      </w:pPr>
      <w:r w:rsidRPr="00D9453D">
        <w:rPr>
          <w:lang w:val="fr-FR"/>
        </w:rPr>
        <w:lastRenderedPageBreak/>
        <w:t>1. PRÉSENTATION DU CANDIDAT</w:t>
      </w:r>
    </w:p>
    <w:p w14:paraId="79916092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Raison sociale complète : _______________________________________________</w:t>
      </w:r>
    </w:p>
    <w:p w14:paraId="5932B913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Forme juridique : _______________________________________________________</w:t>
      </w:r>
    </w:p>
    <w:p w14:paraId="09F2E772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N° SIRET : ______________________________________________________________</w:t>
      </w:r>
    </w:p>
    <w:p w14:paraId="46A5B636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Adresse du siège social : _______________________________________________</w:t>
      </w:r>
    </w:p>
    <w:p w14:paraId="5E4C1F7D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Effectif total : ________________________________________________________</w:t>
      </w:r>
    </w:p>
    <w:p w14:paraId="2960F180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Chiffre d'affaires N-1 (MOE bâtiments) : ________________________________</w:t>
      </w:r>
    </w:p>
    <w:p w14:paraId="071D9558" w14:textId="77777777" w:rsidR="00957F87" w:rsidRPr="00D9453D" w:rsidRDefault="00957F87">
      <w:pPr>
        <w:rPr>
          <w:lang w:val="fr-FR"/>
        </w:rPr>
      </w:pPr>
    </w:p>
    <w:p w14:paraId="14F6FC48" w14:textId="77777777" w:rsidR="00957F87" w:rsidRPr="00D9453D" w:rsidRDefault="00D9453D">
      <w:pPr>
        <w:rPr>
          <w:lang w:val="fr-FR"/>
        </w:rPr>
      </w:pPr>
      <w:r w:rsidRPr="00D9453D">
        <w:rPr>
          <w:b/>
          <w:lang w:val="fr-FR"/>
        </w:rPr>
        <w:t>Présentation synthétique de la structure (300 mots maximum) :</w:t>
      </w:r>
    </w:p>
    <w:p w14:paraId="6239092E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Domaines d'expertise en bâtiments, historique, implantations, certifications, assurances...</w:t>
      </w:r>
    </w:p>
    <w:p w14:paraId="41221E4D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[Espace libre candidat - maximum 1 page]</w:t>
      </w:r>
    </w:p>
    <w:p w14:paraId="54F13BB9" w14:textId="77777777" w:rsidR="00957F87" w:rsidRPr="00D9453D" w:rsidRDefault="00957F87">
      <w:pPr>
        <w:rPr>
          <w:lang w:val="fr-FR"/>
        </w:rPr>
      </w:pPr>
    </w:p>
    <w:p w14:paraId="458D1A8C" w14:textId="77777777" w:rsidR="00957F87" w:rsidRPr="00D9453D" w:rsidRDefault="00957F87">
      <w:pPr>
        <w:rPr>
          <w:lang w:val="fr-FR"/>
        </w:rPr>
      </w:pPr>
    </w:p>
    <w:p w14:paraId="51404DBE" w14:textId="77777777" w:rsidR="00957F87" w:rsidRPr="00D9453D" w:rsidRDefault="00957F87">
      <w:pPr>
        <w:rPr>
          <w:lang w:val="fr-FR"/>
        </w:rPr>
      </w:pPr>
    </w:p>
    <w:p w14:paraId="2AF3468B" w14:textId="77777777" w:rsidR="00957F87" w:rsidRPr="00D9453D" w:rsidRDefault="00957F87">
      <w:pPr>
        <w:rPr>
          <w:lang w:val="fr-FR"/>
        </w:rPr>
      </w:pPr>
    </w:p>
    <w:p w14:paraId="51E61823" w14:textId="77777777" w:rsidR="00957F87" w:rsidRPr="00D9453D" w:rsidRDefault="00957F87">
      <w:pPr>
        <w:rPr>
          <w:lang w:val="fr-FR"/>
        </w:rPr>
      </w:pPr>
    </w:p>
    <w:p w14:paraId="0338E829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br w:type="page"/>
      </w:r>
    </w:p>
    <w:p w14:paraId="392F2085" w14:textId="77777777" w:rsidR="00957F87" w:rsidRPr="00D9453D" w:rsidRDefault="00D9453D">
      <w:pPr>
        <w:pStyle w:val="Titre1"/>
        <w:rPr>
          <w:lang w:val="fr-FR"/>
        </w:rPr>
      </w:pPr>
      <w:r w:rsidRPr="00D9453D">
        <w:rPr>
          <w:lang w:val="fr-FR"/>
        </w:rPr>
        <w:lastRenderedPageBreak/>
        <w:t>2. ÉQUIPE MOBILISÉE SUR LE LOT 2</w:t>
      </w:r>
    </w:p>
    <w:p w14:paraId="5FFF6DED" w14:textId="77777777" w:rsidR="00957F87" w:rsidRPr="00D9453D" w:rsidRDefault="00D9453D">
      <w:pPr>
        <w:rPr>
          <w:lang w:val="fr-FR"/>
        </w:rPr>
      </w:pPr>
      <w:r w:rsidRPr="00D9453D">
        <w:rPr>
          <w:i/>
          <w:sz w:val="20"/>
          <w:lang w:val="fr-FR"/>
        </w:rPr>
        <w:t>Présenter l'équipe dédiée aux missions de bâtiment avec leurs qualifications.</w:t>
      </w:r>
    </w:p>
    <w:tbl>
      <w:tblPr>
        <w:tblStyle w:val="Grilleclaire-Accent1"/>
        <w:tblW w:w="0" w:type="auto"/>
        <w:tblLook w:val="04A0" w:firstRow="1" w:lastRow="0" w:firstColumn="1" w:lastColumn="0" w:noHBand="0" w:noVBand="1"/>
      </w:tblPr>
      <w:tblGrid>
        <w:gridCol w:w="1881"/>
        <w:gridCol w:w="1881"/>
        <w:gridCol w:w="1881"/>
        <w:gridCol w:w="1881"/>
        <w:gridCol w:w="1881"/>
      </w:tblGrid>
      <w:tr w:rsidR="00957F87" w14:paraId="650CBC52" w14:textId="77777777" w:rsidTr="00957F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  <w:shd w:val="clear" w:color="auto" w:fill="366092"/>
          </w:tcPr>
          <w:p w14:paraId="6529053F" w14:textId="77777777" w:rsidR="00957F87" w:rsidRDefault="00D9453D">
            <w:pPr>
              <w:jc w:val="center"/>
            </w:pPr>
            <w:proofErr w:type="spellStart"/>
            <w:r>
              <w:rPr>
                <w:color w:val="FFFFFF"/>
                <w:sz w:val="20"/>
              </w:rPr>
              <w:t>Fonction</w:t>
            </w:r>
            <w:proofErr w:type="spellEnd"/>
            <w:r>
              <w:rPr>
                <w:color w:val="FFFFFF"/>
                <w:sz w:val="20"/>
              </w:rPr>
              <w:t xml:space="preserve"> / </w:t>
            </w:r>
            <w:proofErr w:type="spellStart"/>
            <w:r>
              <w:rPr>
                <w:color w:val="FFFFFF"/>
                <w:sz w:val="20"/>
              </w:rPr>
              <w:t>Spécialité</w:t>
            </w:r>
            <w:proofErr w:type="spellEnd"/>
          </w:p>
        </w:tc>
        <w:tc>
          <w:tcPr>
            <w:tcW w:w="1881" w:type="dxa"/>
            <w:shd w:val="clear" w:color="auto" w:fill="366092"/>
          </w:tcPr>
          <w:p w14:paraId="71BB2E28" w14:textId="77777777" w:rsidR="00957F87" w:rsidRDefault="00D945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20"/>
              </w:rPr>
              <w:t xml:space="preserve">Nom - </w:t>
            </w:r>
            <w:proofErr w:type="spellStart"/>
            <w:r>
              <w:rPr>
                <w:color w:val="FFFFFF"/>
                <w:sz w:val="20"/>
              </w:rPr>
              <w:t>Prénom</w:t>
            </w:r>
            <w:proofErr w:type="spellEnd"/>
          </w:p>
        </w:tc>
        <w:tc>
          <w:tcPr>
            <w:tcW w:w="1881" w:type="dxa"/>
            <w:shd w:val="clear" w:color="auto" w:fill="366092"/>
          </w:tcPr>
          <w:p w14:paraId="34E6A06E" w14:textId="77777777" w:rsidR="00957F87" w:rsidRDefault="00D945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color w:val="FFFFFF"/>
                <w:sz w:val="20"/>
              </w:rPr>
              <w:t>Diplômes</w:t>
            </w:r>
            <w:proofErr w:type="spellEnd"/>
            <w:r>
              <w:rPr>
                <w:color w:val="FFFFFF"/>
                <w:sz w:val="20"/>
              </w:rPr>
              <w:t xml:space="preserve"> / Qualifications</w:t>
            </w:r>
          </w:p>
        </w:tc>
        <w:tc>
          <w:tcPr>
            <w:tcW w:w="1881" w:type="dxa"/>
            <w:shd w:val="clear" w:color="auto" w:fill="366092"/>
          </w:tcPr>
          <w:p w14:paraId="0EA56505" w14:textId="77777777" w:rsidR="00957F87" w:rsidRDefault="00D945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color w:val="FFFFFF"/>
                <w:sz w:val="20"/>
              </w:rPr>
              <w:t>Expérience</w:t>
            </w:r>
            <w:proofErr w:type="spellEnd"/>
            <w:r>
              <w:rPr>
                <w:color w:val="FFFFFF"/>
                <w:sz w:val="20"/>
              </w:rPr>
              <w:t xml:space="preserve"> (</w:t>
            </w:r>
            <w:proofErr w:type="spellStart"/>
            <w:r>
              <w:rPr>
                <w:color w:val="FFFFFF"/>
                <w:sz w:val="20"/>
              </w:rPr>
              <w:t>années</w:t>
            </w:r>
            <w:proofErr w:type="spellEnd"/>
            <w:r>
              <w:rPr>
                <w:color w:val="FFFFFF"/>
                <w:sz w:val="20"/>
              </w:rPr>
              <w:t>)</w:t>
            </w:r>
          </w:p>
        </w:tc>
        <w:tc>
          <w:tcPr>
            <w:tcW w:w="1881" w:type="dxa"/>
            <w:shd w:val="clear" w:color="auto" w:fill="366092"/>
          </w:tcPr>
          <w:p w14:paraId="7A21281C" w14:textId="77777777" w:rsidR="00957F87" w:rsidRDefault="00D945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color w:val="FFFFFF"/>
                <w:sz w:val="20"/>
              </w:rPr>
              <w:t>Disponibilité</w:t>
            </w:r>
            <w:proofErr w:type="spellEnd"/>
          </w:p>
        </w:tc>
      </w:tr>
      <w:tr w:rsidR="00957F87" w:rsidRPr="00A346E5" w14:paraId="7DE1028A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34A18343" w14:textId="77777777" w:rsidR="00957F87" w:rsidRPr="00D9453D" w:rsidRDefault="00D9453D">
            <w:pPr>
              <w:rPr>
                <w:lang w:val="fr-FR"/>
              </w:rPr>
            </w:pPr>
            <w:r w:rsidRPr="00D9453D">
              <w:rPr>
                <w:sz w:val="18"/>
                <w:lang w:val="fr-FR"/>
              </w:rPr>
              <w:t>Architecte responsable / Chef de projet</w:t>
            </w:r>
          </w:p>
        </w:tc>
        <w:tc>
          <w:tcPr>
            <w:tcW w:w="1881" w:type="dxa"/>
          </w:tcPr>
          <w:p w14:paraId="33356347" w14:textId="77777777" w:rsidR="00957F87" w:rsidRPr="00D9453D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81" w:type="dxa"/>
          </w:tcPr>
          <w:p w14:paraId="222E6EA4" w14:textId="77777777" w:rsidR="00957F87" w:rsidRPr="00D9453D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81" w:type="dxa"/>
          </w:tcPr>
          <w:p w14:paraId="6A5746DE" w14:textId="77777777" w:rsidR="00957F87" w:rsidRPr="00D9453D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81" w:type="dxa"/>
          </w:tcPr>
          <w:p w14:paraId="3146A2D1" w14:textId="77777777" w:rsidR="00957F87" w:rsidRPr="00D9453D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957F87" w14:paraId="547748FC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3C2B6770" w14:textId="77777777" w:rsidR="00957F87" w:rsidRDefault="00D9453D">
            <w:proofErr w:type="spellStart"/>
            <w:r>
              <w:rPr>
                <w:sz w:val="18"/>
              </w:rPr>
              <w:t>Architecte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d'opération</w:t>
            </w:r>
            <w:proofErr w:type="spellEnd"/>
          </w:p>
        </w:tc>
        <w:tc>
          <w:tcPr>
            <w:tcW w:w="1881" w:type="dxa"/>
          </w:tcPr>
          <w:p w14:paraId="682BFE8A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7AD0DF94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3A1E1CBD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30414EC3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57F87" w14:paraId="223EC04F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7F37C396" w14:textId="77777777" w:rsidR="00957F87" w:rsidRDefault="00D9453D">
            <w:proofErr w:type="spellStart"/>
            <w:r>
              <w:rPr>
                <w:sz w:val="18"/>
              </w:rPr>
              <w:t>Ingénieur</w:t>
            </w:r>
            <w:proofErr w:type="spellEnd"/>
            <w:r>
              <w:rPr>
                <w:sz w:val="18"/>
              </w:rPr>
              <w:t xml:space="preserve"> structure / Béton </w:t>
            </w:r>
            <w:proofErr w:type="spellStart"/>
            <w:r>
              <w:rPr>
                <w:sz w:val="18"/>
              </w:rPr>
              <w:t>armé</w:t>
            </w:r>
            <w:proofErr w:type="spellEnd"/>
          </w:p>
        </w:tc>
        <w:tc>
          <w:tcPr>
            <w:tcW w:w="1881" w:type="dxa"/>
          </w:tcPr>
          <w:p w14:paraId="19573BBE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429BB161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69F0A968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509FEC72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4DA27CFF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5C6469F1" w14:textId="77777777" w:rsidR="00957F87" w:rsidRDefault="00D9453D">
            <w:proofErr w:type="spellStart"/>
            <w:r>
              <w:rPr>
                <w:sz w:val="18"/>
              </w:rPr>
              <w:t>Ingénieur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fluides</w:t>
            </w:r>
            <w:proofErr w:type="spellEnd"/>
            <w:r>
              <w:rPr>
                <w:sz w:val="18"/>
              </w:rPr>
              <w:t xml:space="preserve"> CVC</w:t>
            </w:r>
          </w:p>
        </w:tc>
        <w:tc>
          <w:tcPr>
            <w:tcW w:w="1881" w:type="dxa"/>
          </w:tcPr>
          <w:p w14:paraId="13413B30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488864D9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3391AC74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7691ACE3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57F87" w14:paraId="5CC6517C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6DA21847" w14:textId="77777777" w:rsidR="00957F87" w:rsidRDefault="00D9453D">
            <w:proofErr w:type="spellStart"/>
            <w:r>
              <w:rPr>
                <w:sz w:val="18"/>
              </w:rPr>
              <w:t>Ingénieur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électricité</w:t>
            </w:r>
            <w:proofErr w:type="spellEnd"/>
            <w:r>
              <w:rPr>
                <w:sz w:val="18"/>
              </w:rPr>
              <w:t xml:space="preserve"> CFO/CFA</w:t>
            </w:r>
          </w:p>
        </w:tc>
        <w:tc>
          <w:tcPr>
            <w:tcW w:w="1881" w:type="dxa"/>
          </w:tcPr>
          <w:p w14:paraId="7E8A4D3B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1AC1D0F0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18794E72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00C33B4B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2CCFCB6C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3F30E674" w14:textId="77777777" w:rsidR="00957F87" w:rsidRDefault="00D9453D">
            <w:proofErr w:type="spellStart"/>
            <w:r>
              <w:rPr>
                <w:sz w:val="18"/>
              </w:rPr>
              <w:t>Ingénieur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thermique</w:t>
            </w:r>
            <w:proofErr w:type="spellEnd"/>
            <w:r>
              <w:rPr>
                <w:sz w:val="18"/>
              </w:rPr>
              <w:t xml:space="preserve"> / </w:t>
            </w:r>
            <w:proofErr w:type="spellStart"/>
            <w:r>
              <w:rPr>
                <w:sz w:val="18"/>
              </w:rPr>
              <w:t>Énergétique</w:t>
            </w:r>
            <w:proofErr w:type="spellEnd"/>
          </w:p>
        </w:tc>
        <w:tc>
          <w:tcPr>
            <w:tcW w:w="1881" w:type="dxa"/>
          </w:tcPr>
          <w:p w14:paraId="5205BE5D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4164E7E7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572154E5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34C2B613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57F87" w14:paraId="1DAD7FD6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3ABBC3E1" w14:textId="77777777" w:rsidR="00957F87" w:rsidRDefault="00D9453D">
            <w:proofErr w:type="spellStart"/>
            <w:r>
              <w:rPr>
                <w:sz w:val="18"/>
              </w:rPr>
              <w:t>Économiste</w:t>
            </w:r>
            <w:proofErr w:type="spellEnd"/>
            <w:r>
              <w:rPr>
                <w:sz w:val="18"/>
              </w:rPr>
              <w:t xml:space="preserve"> TCE</w:t>
            </w:r>
          </w:p>
        </w:tc>
        <w:tc>
          <w:tcPr>
            <w:tcW w:w="1881" w:type="dxa"/>
          </w:tcPr>
          <w:p w14:paraId="505659D1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1BC080EB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431E709E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01D32E8D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0197739E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240DF975" w14:textId="77777777" w:rsidR="00957F87" w:rsidRDefault="00D9453D">
            <w:proofErr w:type="spellStart"/>
            <w:r>
              <w:rPr>
                <w:sz w:val="18"/>
              </w:rPr>
              <w:t>Coordinateur</w:t>
            </w:r>
            <w:proofErr w:type="spellEnd"/>
            <w:r>
              <w:rPr>
                <w:sz w:val="18"/>
              </w:rPr>
              <w:t xml:space="preserve"> SPS </w:t>
            </w:r>
            <w:proofErr w:type="spellStart"/>
            <w:r>
              <w:rPr>
                <w:sz w:val="18"/>
              </w:rPr>
              <w:t>niveau</w:t>
            </w:r>
            <w:proofErr w:type="spellEnd"/>
            <w:r>
              <w:rPr>
                <w:sz w:val="18"/>
              </w:rPr>
              <w:t xml:space="preserve"> 1</w:t>
            </w:r>
          </w:p>
        </w:tc>
        <w:tc>
          <w:tcPr>
            <w:tcW w:w="1881" w:type="dxa"/>
          </w:tcPr>
          <w:p w14:paraId="4727B746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59AED3FE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23078FC4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74231988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57F87" w14:paraId="5195E647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2A3B1598" w14:textId="77777777" w:rsidR="00957F87" w:rsidRDefault="00D9453D">
            <w:r>
              <w:rPr>
                <w:sz w:val="18"/>
              </w:rPr>
              <w:t>Acousticien</w:t>
            </w:r>
          </w:p>
        </w:tc>
        <w:tc>
          <w:tcPr>
            <w:tcW w:w="1881" w:type="dxa"/>
          </w:tcPr>
          <w:p w14:paraId="37B82D9B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2FBA59EE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1B18CDB0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2197A4B1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0E8A4331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7EB012AC" w14:textId="77777777" w:rsidR="00957F87" w:rsidRDefault="00D9453D">
            <w:r>
              <w:rPr>
                <w:sz w:val="18"/>
              </w:rPr>
              <w:t xml:space="preserve">Bureau de </w:t>
            </w:r>
            <w:proofErr w:type="spellStart"/>
            <w:r>
              <w:rPr>
                <w:sz w:val="18"/>
              </w:rPr>
              <w:t>contrôle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partenaire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881" w:type="dxa"/>
          </w:tcPr>
          <w:p w14:paraId="43C94B5E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1C5D2ACB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3D3F78D3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470B10A4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57F87" w14:paraId="1B0EC397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69405995" w14:textId="77777777" w:rsidR="00957F87" w:rsidRDefault="00D9453D">
            <w:proofErr w:type="spellStart"/>
            <w:r>
              <w:rPr>
                <w:sz w:val="18"/>
              </w:rPr>
              <w:t>Diagnostiqueur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amiante</w:t>
            </w:r>
            <w:proofErr w:type="spellEnd"/>
          </w:p>
        </w:tc>
        <w:tc>
          <w:tcPr>
            <w:tcW w:w="1881" w:type="dxa"/>
          </w:tcPr>
          <w:p w14:paraId="64B99E77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4001264E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07274778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08ED84DD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01E803D0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1" w:type="dxa"/>
          </w:tcPr>
          <w:p w14:paraId="20723F44" w14:textId="77777777" w:rsidR="00957F87" w:rsidRDefault="00D9453D">
            <w:proofErr w:type="spellStart"/>
            <w:r>
              <w:rPr>
                <w:sz w:val="18"/>
              </w:rPr>
              <w:t>Autres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intervenants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préciser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881" w:type="dxa"/>
          </w:tcPr>
          <w:p w14:paraId="59F1CB26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2C0B5A88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4A9CD232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81" w:type="dxa"/>
          </w:tcPr>
          <w:p w14:paraId="7D38AA3E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3CE6FCA2" w14:textId="77777777" w:rsidR="00957F87" w:rsidRDefault="00957F87"/>
    <w:p w14:paraId="0476A3EE" w14:textId="77777777" w:rsidR="00957F87" w:rsidRDefault="00D9453D">
      <w:r>
        <w:br w:type="page"/>
      </w:r>
    </w:p>
    <w:p w14:paraId="567B9A1B" w14:textId="77777777" w:rsidR="00957F87" w:rsidRDefault="00D9453D">
      <w:pPr>
        <w:pStyle w:val="Titre1"/>
      </w:pPr>
      <w:r>
        <w:lastRenderedPageBreak/>
        <w:t>3. RÉFÉRENCES BÂTIMENTS</w:t>
      </w:r>
    </w:p>
    <w:p w14:paraId="5ED3E3EF" w14:textId="77777777" w:rsidR="00957F87" w:rsidRPr="00D9453D" w:rsidRDefault="00D9453D">
      <w:pPr>
        <w:rPr>
          <w:lang w:val="fr-FR"/>
        </w:rPr>
      </w:pPr>
      <w:r w:rsidRPr="00D9453D">
        <w:rPr>
          <w:i/>
          <w:sz w:val="20"/>
          <w:lang w:val="fr-FR"/>
        </w:rPr>
        <w:t>Présenter 5 à 10 références d'opérations de bâtiments réalisées au cours des 5 dernières années.</w:t>
      </w:r>
    </w:p>
    <w:tbl>
      <w:tblPr>
        <w:tblStyle w:val="Grilleclaire-Accent1"/>
        <w:tblW w:w="0" w:type="auto"/>
        <w:tblLook w:val="04A0" w:firstRow="1" w:lastRow="0" w:firstColumn="1" w:lastColumn="0" w:noHBand="0" w:noVBand="1"/>
      </w:tblPr>
      <w:tblGrid>
        <w:gridCol w:w="1344"/>
        <w:gridCol w:w="1469"/>
        <w:gridCol w:w="1344"/>
        <w:gridCol w:w="1344"/>
        <w:gridCol w:w="1344"/>
        <w:gridCol w:w="1344"/>
        <w:gridCol w:w="1344"/>
      </w:tblGrid>
      <w:tr w:rsidR="00957F87" w14:paraId="76F5C850" w14:textId="77777777" w:rsidTr="00957F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  <w:shd w:val="clear" w:color="auto" w:fill="366092"/>
          </w:tcPr>
          <w:p w14:paraId="01DC37C5" w14:textId="77777777" w:rsidR="00957F87" w:rsidRDefault="00D9453D">
            <w:pPr>
              <w:jc w:val="center"/>
            </w:pPr>
            <w:proofErr w:type="spellStart"/>
            <w:r>
              <w:rPr>
                <w:color w:val="FFFFFF"/>
                <w:sz w:val="18"/>
              </w:rPr>
              <w:t>Intitulé</w:t>
            </w:r>
            <w:proofErr w:type="spellEnd"/>
            <w:r>
              <w:rPr>
                <w:color w:val="FFFFFF"/>
                <w:sz w:val="18"/>
              </w:rPr>
              <w:t xml:space="preserve"> </w:t>
            </w:r>
            <w:proofErr w:type="spellStart"/>
            <w:r>
              <w:rPr>
                <w:color w:val="FFFFFF"/>
                <w:sz w:val="18"/>
              </w:rPr>
              <w:t>projet</w:t>
            </w:r>
            <w:proofErr w:type="spellEnd"/>
          </w:p>
        </w:tc>
        <w:tc>
          <w:tcPr>
            <w:tcW w:w="1344" w:type="dxa"/>
            <w:shd w:val="clear" w:color="auto" w:fill="366092"/>
          </w:tcPr>
          <w:p w14:paraId="78544247" w14:textId="77777777" w:rsidR="00957F87" w:rsidRDefault="00D945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18"/>
              </w:rPr>
              <w:t xml:space="preserve">Type </w:t>
            </w:r>
            <w:proofErr w:type="spellStart"/>
            <w:r>
              <w:rPr>
                <w:color w:val="FFFFFF"/>
                <w:sz w:val="18"/>
              </w:rPr>
              <w:t>bâtiment</w:t>
            </w:r>
            <w:proofErr w:type="spellEnd"/>
          </w:p>
        </w:tc>
        <w:tc>
          <w:tcPr>
            <w:tcW w:w="1344" w:type="dxa"/>
            <w:shd w:val="clear" w:color="auto" w:fill="366092"/>
          </w:tcPr>
          <w:p w14:paraId="537F8319" w14:textId="77777777" w:rsidR="00957F87" w:rsidRDefault="00D945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18"/>
              </w:rPr>
              <w:t>Nature travaux</w:t>
            </w:r>
          </w:p>
        </w:tc>
        <w:tc>
          <w:tcPr>
            <w:tcW w:w="1344" w:type="dxa"/>
            <w:shd w:val="clear" w:color="auto" w:fill="366092"/>
          </w:tcPr>
          <w:p w14:paraId="5DD536D0" w14:textId="77777777" w:rsidR="00957F87" w:rsidRDefault="00D945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color w:val="FFFFFF"/>
                <w:sz w:val="18"/>
              </w:rPr>
              <w:t>Montant</w:t>
            </w:r>
            <w:proofErr w:type="spellEnd"/>
            <w:r>
              <w:rPr>
                <w:color w:val="FFFFFF"/>
                <w:sz w:val="18"/>
              </w:rPr>
              <w:t xml:space="preserve"> travaux HT</w:t>
            </w:r>
          </w:p>
        </w:tc>
        <w:tc>
          <w:tcPr>
            <w:tcW w:w="1344" w:type="dxa"/>
            <w:shd w:val="clear" w:color="auto" w:fill="366092"/>
          </w:tcPr>
          <w:p w14:paraId="57A4B682" w14:textId="77777777" w:rsidR="00957F87" w:rsidRDefault="00D945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18"/>
              </w:rPr>
              <w:t>Année</w:t>
            </w:r>
          </w:p>
        </w:tc>
        <w:tc>
          <w:tcPr>
            <w:tcW w:w="1344" w:type="dxa"/>
            <w:shd w:val="clear" w:color="auto" w:fill="366092"/>
          </w:tcPr>
          <w:p w14:paraId="64FA771C" w14:textId="77777777" w:rsidR="00957F87" w:rsidRDefault="00D945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18"/>
              </w:rPr>
              <w:t>Missions MOE</w:t>
            </w:r>
          </w:p>
        </w:tc>
        <w:tc>
          <w:tcPr>
            <w:tcW w:w="1344" w:type="dxa"/>
            <w:shd w:val="clear" w:color="auto" w:fill="366092"/>
          </w:tcPr>
          <w:p w14:paraId="77B85DDC" w14:textId="77777777" w:rsidR="00957F87" w:rsidRDefault="00D945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18"/>
              </w:rPr>
              <w:t>Contact MO</w:t>
            </w:r>
          </w:p>
        </w:tc>
      </w:tr>
      <w:tr w:rsidR="00957F87" w14:paraId="3B763E3A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4E12ADF5" w14:textId="77777777" w:rsidR="00957F87" w:rsidRDefault="00957F87"/>
        </w:tc>
        <w:tc>
          <w:tcPr>
            <w:tcW w:w="1344" w:type="dxa"/>
          </w:tcPr>
          <w:p w14:paraId="3DA86473" w14:textId="77777777" w:rsidR="00957F87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i/>
                <w:sz w:val="16"/>
              </w:rPr>
              <w:t>Laboratoire</w:t>
            </w:r>
            <w:proofErr w:type="spellEnd"/>
            <w:r>
              <w:rPr>
                <w:i/>
                <w:sz w:val="16"/>
              </w:rPr>
              <w:t xml:space="preserve"> recherche</w:t>
            </w:r>
          </w:p>
        </w:tc>
        <w:tc>
          <w:tcPr>
            <w:tcW w:w="1344" w:type="dxa"/>
          </w:tcPr>
          <w:p w14:paraId="00225E75" w14:textId="77777777" w:rsidR="00957F87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i/>
                <w:sz w:val="16"/>
              </w:rPr>
              <w:t xml:space="preserve">Neuf </w:t>
            </w:r>
            <w:proofErr w:type="spellStart"/>
            <w:r>
              <w:rPr>
                <w:i/>
                <w:sz w:val="16"/>
              </w:rPr>
              <w:t>ou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Réhab</w:t>
            </w:r>
            <w:proofErr w:type="spellEnd"/>
          </w:p>
        </w:tc>
        <w:tc>
          <w:tcPr>
            <w:tcW w:w="1344" w:type="dxa"/>
          </w:tcPr>
          <w:p w14:paraId="418E5757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0CB97E3A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432C1BDC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0E35A7E2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29F37D0E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423E0898" w14:textId="77777777" w:rsidR="00957F87" w:rsidRDefault="00957F87"/>
        </w:tc>
        <w:tc>
          <w:tcPr>
            <w:tcW w:w="1344" w:type="dxa"/>
          </w:tcPr>
          <w:p w14:paraId="60DC7AAB" w14:textId="77777777" w:rsidR="00957F87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rPr>
                <w:i/>
                <w:sz w:val="16"/>
              </w:rPr>
              <w:t>Bâtiment</w:t>
            </w:r>
            <w:proofErr w:type="spellEnd"/>
            <w:r>
              <w:rPr>
                <w:i/>
                <w:sz w:val="16"/>
              </w:rPr>
              <w:t xml:space="preserve"> technique</w:t>
            </w:r>
          </w:p>
        </w:tc>
        <w:tc>
          <w:tcPr>
            <w:tcW w:w="1344" w:type="dxa"/>
          </w:tcPr>
          <w:p w14:paraId="055AEEF5" w14:textId="77777777" w:rsidR="00957F87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i/>
                <w:sz w:val="16"/>
              </w:rPr>
              <w:t xml:space="preserve">Neuf </w:t>
            </w:r>
            <w:proofErr w:type="spellStart"/>
            <w:r>
              <w:rPr>
                <w:i/>
                <w:sz w:val="16"/>
              </w:rPr>
              <w:t>ou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Réhab</w:t>
            </w:r>
            <w:proofErr w:type="spellEnd"/>
          </w:p>
        </w:tc>
        <w:tc>
          <w:tcPr>
            <w:tcW w:w="1344" w:type="dxa"/>
          </w:tcPr>
          <w:p w14:paraId="0C8DD1A6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37B079F6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0843B61A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28ADADDB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57F87" w14:paraId="1E33634B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7D115B66" w14:textId="77777777" w:rsidR="00957F87" w:rsidRDefault="00957F87"/>
        </w:tc>
        <w:tc>
          <w:tcPr>
            <w:tcW w:w="1344" w:type="dxa"/>
          </w:tcPr>
          <w:p w14:paraId="1DEC45AD" w14:textId="77777777" w:rsidR="00957F87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i/>
                <w:sz w:val="16"/>
              </w:rPr>
              <w:t>Salle formation/</w:t>
            </w:r>
            <w:proofErr w:type="spellStart"/>
            <w:r>
              <w:rPr>
                <w:i/>
                <w:sz w:val="16"/>
              </w:rPr>
              <w:t>amphi</w:t>
            </w:r>
            <w:proofErr w:type="spellEnd"/>
          </w:p>
        </w:tc>
        <w:tc>
          <w:tcPr>
            <w:tcW w:w="1344" w:type="dxa"/>
          </w:tcPr>
          <w:p w14:paraId="0C39CDCD" w14:textId="77777777" w:rsidR="00957F87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i/>
                <w:sz w:val="16"/>
              </w:rPr>
              <w:t xml:space="preserve">Neuf </w:t>
            </w:r>
            <w:proofErr w:type="spellStart"/>
            <w:r>
              <w:rPr>
                <w:i/>
                <w:sz w:val="16"/>
              </w:rPr>
              <w:t>ou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Réhab</w:t>
            </w:r>
            <w:proofErr w:type="spellEnd"/>
          </w:p>
        </w:tc>
        <w:tc>
          <w:tcPr>
            <w:tcW w:w="1344" w:type="dxa"/>
          </w:tcPr>
          <w:p w14:paraId="2098DDAF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237D3C7F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16869746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446628AE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0DAE9B85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3475040C" w14:textId="77777777" w:rsidR="00957F87" w:rsidRDefault="00957F87"/>
        </w:tc>
        <w:tc>
          <w:tcPr>
            <w:tcW w:w="1344" w:type="dxa"/>
          </w:tcPr>
          <w:p w14:paraId="082904FF" w14:textId="77777777" w:rsidR="00957F87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rPr>
                <w:i/>
                <w:sz w:val="16"/>
              </w:rPr>
              <w:t>Bâtiment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bureaux</w:t>
            </w:r>
            <w:proofErr w:type="spellEnd"/>
          </w:p>
        </w:tc>
        <w:tc>
          <w:tcPr>
            <w:tcW w:w="1344" w:type="dxa"/>
          </w:tcPr>
          <w:p w14:paraId="28B16CCD" w14:textId="77777777" w:rsidR="00957F87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rPr>
                <w:i/>
                <w:sz w:val="16"/>
              </w:rPr>
              <w:t>Réhab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ou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Réamé</w:t>
            </w:r>
            <w:proofErr w:type="spellEnd"/>
          </w:p>
        </w:tc>
        <w:tc>
          <w:tcPr>
            <w:tcW w:w="1344" w:type="dxa"/>
          </w:tcPr>
          <w:p w14:paraId="39A7B6DC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721EED36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277F21E9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5344B3B2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57F87" w14:paraId="6CEB76BF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7E90E759" w14:textId="77777777" w:rsidR="00957F87" w:rsidRDefault="00957F87"/>
        </w:tc>
        <w:tc>
          <w:tcPr>
            <w:tcW w:w="1344" w:type="dxa"/>
          </w:tcPr>
          <w:p w14:paraId="18083DB7" w14:textId="77777777" w:rsidR="00957F87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i/>
                <w:sz w:val="16"/>
              </w:rPr>
              <w:t xml:space="preserve">ERP / </w:t>
            </w:r>
            <w:proofErr w:type="spellStart"/>
            <w:r>
              <w:rPr>
                <w:i/>
                <w:sz w:val="16"/>
              </w:rPr>
              <w:t>Accueil</w:t>
            </w:r>
            <w:proofErr w:type="spellEnd"/>
            <w:r>
              <w:rPr>
                <w:i/>
                <w:sz w:val="16"/>
              </w:rPr>
              <w:t xml:space="preserve"> public</w:t>
            </w:r>
          </w:p>
        </w:tc>
        <w:tc>
          <w:tcPr>
            <w:tcW w:w="1344" w:type="dxa"/>
          </w:tcPr>
          <w:p w14:paraId="0F345D0A" w14:textId="77777777" w:rsidR="00957F87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i/>
                <w:sz w:val="16"/>
              </w:rPr>
              <w:t>Réhab</w:t>
            </w:r>
            <w:proofErr w:type="spellEnd"/>
          </w:p>
        </w:tc>
        <w:tc>
          <w:tcPr>
            <w:tcW w:w="1344" w:type="dxa"/>
          </w:tcPr>
          <w:p w14:paraId="66E20E04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094090F0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0D0506BB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14DFE89C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6AED32B4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20376191" w14:textId="77777777" w:rsidR="00957F87" w:rsidRDefault="00957F87"/>
        </w:tc>
        <w:tc>
          <w:tcPr>
            <w:tcW w:w="1344" w:type="dxa"/>
          </w:tcPr>
          <w:p w14:paraId="07A6CBF9" w14:textId="77777777" w:rsidR="00957F87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rPr>
                <w:i/>
                <w:sz w:val="16"/>
              </w:rPr>
              <w:t>Logements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fonction</w:t>
            </w:r>
            <w:proofErr w:type="spellEnd"/>
          </w:p>
        </w:tc>
        <w:tc>
          <w:tcPr>
            <w:tcW w:w="1344" w:type="dxa"/>
          </w:tcPr>
          <w:p w14:paraId="24EBD032" w14:textId="77777777" w:rsidR="00957F87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rPr>
                <w:i/>
                <w:sz w:val="16"/>
              </w:rPr>
              <w:t>Réhab</w:t>
            </w:r>
            <w:proofErr w:type="spellEnd"/>
          </w:p>
        </w:tc>
        <w:tc>
          <w:tcPr>
            <w:tcW w:w="1344" w:type="dxa"/>
          </w:tcPr>
          <w:p w14:paraId="059EE59C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3BDB442D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65D33628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72D18521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57F87" w14:paraId="7F4B4FCB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28BF1D00" w14:textId="77777777" w:rsidR="00957F87" w:rsidRDefault="00957F87"/>
        </w:tc>
        <w:tc>
          <w:tcPr>
            <w:tcW w:w="1344" w:type="dxa"/>
          </w:tcPr>
          <w:p w14:paraId="46C85B59" w14:textId="77777777" w:rsidR="00957F87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i/>
                <w:sz w:val="16"/>
              </w:rPr>
              <w:t>Bâtiment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agricole</w:t>
            </w:r>
            <w:proofErr w:type="spellEnd"/>
          </w:p>
        </w:tc>
        <w:tc>
          <w:tcPr>
            <w:tcW w:w="1344" w:type="dxa"/>
          </w:tcPr>
          <w:p w14:paraId="0F6530B7" w14:textId="77777777" w:rsidR="00957F87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i/>
                <w:sz w:val="16"/>
              </w:rPr>
              <w:t>Neuf</w:t>
            </w:r>
          </w:p>
        </w:tc>
        <w:tc>
          <w:tcPr>
            <w:tcW w:w="1344" w:type="dxa"/>
          </w:tcPr>
          <w:p w14:paraId="380A859E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06B4CD87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613D6053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0AA53768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6218EF00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074115BC" w14:textId="77777777" w:rsidR="00957F87" w:rsidRDefault="00957F87"/>
        </w:tc>
        <w:tc>
          <w:tcPr>
            <w:tcW w:w="1344" w:type="dxa"/>
          </w:tcPr>
          <w:p w14:paraId="66EB91DB" w14:textId="77777777" w:rsidR="00957F87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i/>
                <w:sz w:val="16"/>
              </w:rPr>
              <w:t>Entrepôt/stockage</w:t>
            </w:r>
          </w:p>
        </w:tc>
        <w:tc>
          <w:tcPr>
            <w:tcW w:w="1344" w:type="dxa"/>
          </w:tcPr>
          <w:p w14:paraId="7647601D" w14:textId="77777777" w:rsidR="00957F87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i/>
                <w:sz w:val="16"/>
              </w:rPr>
              <w:t xml:space="preserve">Neuf </w:t>
            </w:r>
            <w:proofErr w:type="spellStart"/>
            <w:r>
              <w:rPr>
                <w:i/>
                <w:sz w:val="16"/>
              </w:rPr>
              <w:t>ou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Réhab</w:t>
            </w:r>
            <w:proofErr w:type="spellEnd"/>
          </w:p>
        </w:tc>
        <w:tc>
          <w:tcPr>
            <w:tcW w:w="1344" w:type="dxa"/>
          </w:tcPr>
          <w:p w14:paraId="2B3F2568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308ADDC6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5A6ACA59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4DE194DE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57F87" w14:paraId="63D99546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7195B17B" w14:textId="77777777" w:rsidR="00957F87" w:rsidRDefault="00957F87"/>
        </w:tc>
        <w:tc>
          <w:tcPr>
            <w:tcW w:w="1344" w:type="dxa"/>
          </w:tcPr>
          <w:p w14:paraId="16C6BDC3" w14:textId="77777777" w:rsidR="00957F87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i/>
                <w:sz w:val="16"/>
              </w:rPr>
              <w:t>Désamiantage</w:t>
            </w:r>
            <w:proofErr w:type="spellEnd"/>
          </w:p>
        </w:tc>
        <w:tc>
          <w:tcPr>
            <w:tcW w:w="1344" w:type="dxa"/>
          </w:tcPr>
          <w:p w14:paraId="616AA1E7" w14:textId="77777777" w:rsidR="00957F87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i/>
                <w:sz w:val="16"/>
              </w:rPr>
              <w:t>Démolition</w:t>
            </w:r>
            <w:proofErr w:type="spellEnd"/>
          </w:p>
        </w:tc>
        <w:tc>
          <w:tcPr>
            <w:tcW w:w="1344" w:type="dxa"/>
          </w:tcPr>
          <w:p w14:paraId="52D2005F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5D65141A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09C11040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4E9922D1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351EFC03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2D40871B" w14:textId="77777777" w:rsidR="00957F87" w:rsidRDefault="00957F87"/>
        </w:tc>
        <w:tc>
          <w:tcPr>
            <w:tcW w:w="1344" w:type="dxa"/>
          </w:tcPr>
          <w:p w14:paraId="1F8BE722" w14:textId="77777777" w:rsidR="00957F87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rPr>
                <w:i/>
                <w:sz w:val="16"/>
              </w:rPr>
              <w:t>Référence</w:t>
            </w:r>
            <w:proofErr w:type="spellEnd"/>
            <w:r>
              <w:rPr>
                <w:i/>
                <w:sz w:val="16"/>
              </w:rPr>
              <w:t xml:space="preserve"> au choix</w:t>
            </w:r>
          </w:p>
        </w:tc>
        <w:tc>
          <w:tcPr>
            <w:tcW w:w="1344" w:type="dxa"/>
          </w:tcPr>
          <w:p w14:paraId="552ED266" w14:textId="77777777" w:rsidR="00957F87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i/>
                <w:sz w:val="16"/>
              </w:rPr>
              <w:t>Au choix</w:t>
            </w:r>
          </w:p>
        </w:tc>
        <w:tc>
          <w:tcPr>
            <w:tcW w:w="1344" w:type="dxa"/>
          </w:tcPr>
          <w:p w14:paraId="004A851A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45E0D517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5D5BB85C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44" w:type="dxa"/>
          </w:tcPr>
          <w:p w14:paraId="22BC83F4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00B6C6CD" w14:textId="77777777" w:rsidR="00957F87" w:rsidRDefault="00957F87"/>
    <w:p w14:paraId="7EF5536D" w14:textId="77777777" w:rsidR="00957F87" w:rsidRDefault="00D9453D">
      <w:r>
        <w:br w:type="page"/>
      </w:r>
    </w:p>
    <w:p w14:paraId="248E7C34" w14:textId="77777777" w:rsidR="00957F87" w:rsidRDefault="00D9453D">
      <w:pPr>
        <w:pStyle w:val="Titre1"/>
      </w:pPr>
      <w:r>
        <w:lastRenderedPageBreak/>
        <w:t>4. MÉTHODOLOGIE GÉNÉRALE BÂTIMENTS</w:t>
      </w:r>
    </w:p>
    <w:p w14:paraId="093FA2CC" w14:textId="77777777" w:rsidR="00957F87" w:rsidRDefault="00D9453D">
      <w:pPr>
        <w:pStyle w:val="Titre2"/>
      </w:pPr>
      <w:r>
        <w:t xml:space="preserve">4.1 </w:t>
      </w:r>
      <w:proofErr w:type="spellStart"/>
      <w:r>
        <w:t>Organisation</w:t>
      </w:r>
      <w:proofErr w:type="spellEnd"/>
      <w:r>
        <w:t xml:space="preserve"> des missions</w:t>
      </w:r>
    </w:p>
    <w:p w14:paraId="69551FA8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Décrire l'organisation type pour une mission de bâtiment (DIAG/ESQ → AOR) :</w:t>
      </w:r>
    </w:p>
    <w:p w14:paraId="01AC6F0A" w14:textId="77777777" w:rsidR="00957F87" w:rsidRDefault="00D9453D">
      <w:pPr>
        <w:pStyle w:val="Listepuces"/>
      </w:pPr>
      <w:r>
        <w:t xml:space="preserve">• </w:t>
      </w:r>
      <w:proofErr w:type="spellStart"/>
      <w:r>
        <w:t>Phasage</w:t>
      </w:r>
      <w:proofErr w:type="spellEnd"/>
      <w:r>
        <w:t xml:space="preserve"> des études et </w:t>
      </w:r>
      <w:proofErr w:type="spellStart"/>
      <w:r>
        <w:t>livrables</w:t>
      </w:r>
      <w:proofErr w:type="spellEnd"/>
    </w:p>
    <w:p w14:paraId="4F2C818A" w14:textId="77777777" w:rsidR="00957F87" w:rsidRDefault="00D9453D">
      <w:pPr>
        <w:pStyle w:val="Listepuces"/>
      </w:pPr>
      <w:r>
        <w:t xml:space="preserve">• Processus de validation </w:t>
      </w:r>
      <w:proofErr w:type="gramStart"/>
      <w:r>
        <w:t>interne</w:t>
      </w:r>
      <w:proofErr w:type="gramEnd"/>
    </w:p>
    <w:p w14:paraId="797259BB" w14:textId="77777777" w:rsidR="00957F87" w:rsidRDefault="00D9453D">
      <w:pPr>
        <w:pStyle w:val="Listepuces"/>
      </w:pPr>
      <w:r>
        <w:t xml:space="preserve">• Relations avec le maître </w:t>
      </w:r>
      <w:proofErr w:type="spellStart"/>
      <w:r>
        <w:t>d'ouvrage</w:t>
      </w:r>
      <w:proofErr w:type="spellEnd"/>
    </w:p>
    <w:p w14:paraId="32E96088" w14:textId="77777777" w:rsidR="00957F87" w:rsidRPr="00D9453D" w:rsidRDefault="00D9453D">
      <w:pPr>
        <w:pStyle w:val="Listepuces"/>
        <w:rPr>
          <w:lang w:val="fr-FR"/>
        </w:rPr>
      </w:pPr>
      <w:r w:rsidRPr="00D9453D">
        <w:rPr>
          <w:lang w:val="fr-FR"/>
        </w:rPr>
        <w:t>• Coordination BET / Bureau de contrôle / CSPS</w:t>
      </w:r>
    </w:p>
    <w:p w14:paraId="3E291627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[Espace libre candidat - 1 à 2 pages]</w:t>
      </w:r>
    </w:p>
    <w:p w14:paraId="49439A5A" w14:textId="77777777" w:rsidR="00957F87" w:rsidRPr="00D9453D" w:rsidRDefault="00957F87">
      <w:pPr>
        <w:rPr>
          <w:lang w:val="fr-FR"/>
        </w:rPr>
      </w:pPr>
    </w:p>
    <w:p w14:paraId="418553C6" w14:textId="77777777" w:rsidR="00957F87" w:rsidRPr="00D9453D" w:rsidRDefault="00957F87">
      <w:pPr>
        <w:rPr>
          <w:lang w:val="fr-FR"/>
        </w:rPr>
      </w:pPr>
    </w:p>
    <w:p w14:paraId="32EBAE0B" w14:textId="77777777" w:rsidR="00957F87" w:rsidRPr="00D9453D" w:rsidRDefault="00957F87">
      <w:pPr>
        <w:rPr>
          <w:lang w:val="fr-FR"/>
        </w:rPr>
      </w:pPr>
    </w:p>
    <w:p w14:paraId="1680B10B" w14:textId="77777777" w:rsidR="00957F87" w:rsidRPr="00D9453D" w:rsidRDefault="00957F87">
      <w:pPr>
        <w:rPr>
          <w:lang w:val="fr-FR"/>
        </w:rPr>
      </w:pPr>
    </w:p>
    <w:p w14:paraId="6214ACB0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br w:type="page"/>
      </w:r>
    </w:p>
    <w:p w14:paraId="4E31D6E5" w14:textId="77777777" w:rsidR="00957F87" w:rsidRDefault="00D9453D">
      <w:pPr>
        <w:pStyle w:val="Titre2"/>
      </w:pPr>
      <w:r>
        <w:lastRenderedPageBreak/>
        <w:t xml:space="preserve">4.2 </w:t>
      </w:r>
      <w:proofErr w:type="spellStart"/>
      <w:r>
        <w:t>Spécificités</w:t>
      </w:r>
      <w:proofErr w:type="spellEnd"/>
      <w:r>
        <w:t xml:space="preserve"> par nature de travaux</w:t>
      </w:r>
    </w:p>
    <w:tbl>
      <w:tblPr>
        <w:tblStyle w:val="Grilleclaire-Accent1"/>
        <w:tblW w:w="0" w:type="auto"/>
        <w:tblLook w:val="04A0" w:firstRow="1" w:lastRow="0" w:firstColumn="1" w:lastColumn="0" w:noHBand="0" w:noVBand="1"/>
      </w:tblPr>
      <w:tblGrid>
        <w:gridCol w:w="3135"/>
        <w:gridCol w:w="3135"/>
        <w:gridCol w:w="3135"/>
      </w:tblGrid>
      <w:tr w:rsidR="00957F87" w14:paraId="2D20A043" w14:textId="77777777" w:rsidTr="00957F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  <w:shd w:val="clear" w:color="auto" w:fill="366092"/>
          </w:tcPr>
          <w:p w14:paraId="690DEBCD" w14:textId="77777777" w:rsidR="00957F87" w:rsidRDefault="00D9453D">
            <w:pPr>
              <w:jc w:val="center"/>
            </w:pPr>
            <w:r>
              <w:rPr>
                <w:color w:val="FFFFFF"/>
                <w:sz w:val="20"/>
              </w:rPr>
              <w:t>Nature de travaux</w:t>
            </w:r>
          </w:p>
        </w:tc>
        <w:tc>
          <w:tcPr>
            <w:tcW w:w="3135" w:type="dxa"/>
            <w:shd w:val="clear" w:color="auto" w:fill="366092"/>
          </w:tcPr>
          <w:p w14:paraId="561C04CB" w14:textId="77777777" w:rsidR="00957F87" w:rsidRDefault="00D945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20"/>
              </w:rPr>
              <w:t>Points de vigilance</w:t>
            </w:r>
          </w:p>
        </w:tc>
        <w:tc>
          <w:tcPr>
            <w:tcW w:w="3135" w:type="dxa"/>
            <w:shd w:val="clear" w:color="auto" w:fill="366092"/>
          </w:tcPr>
          <w:p w14:paraId="0BF0BA1D" w14:textId="77777777" w:rsidR="00957F87" w:rsidRDefault="00D945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color w:val="FFFFFF"/>
                <w:sz w:val="20"/>
              </w:rPr>
              <w:t>Outils</w:t>
            </w:r>
            <w:proofErr w:type="spellEnd"/>
            <w:r>
              <w:rPr>
                <w:color w:val="FFFFFF"/>
                <w:sz w:val="20"/>
              </w:rPr>
              <w:t xml:space="preserve"> / </w:t>
            </w:r>
            <w:proofErr w:type="spellStart"/>
            <w:r>
              <w:rPr>
                <w:color w:val="FFFFFF"/>
                <w:sz w:val="20"/>
              </w:rPr>
              <w:t>Méthodes</w:t>
            </w:r>
            <w:proofErr w:type="spellEnd"/>
            <w:r>
              <w:rPr>
                <w:color w:val="FFFFFF"/>
                <w:sz w:val="20"/>
              </w:rPr>
              <w:t xml:space="preserve"> </w:t>
            </w:r>
            <w:proofErr w:type="spellStart"/>
            <w:r>
              <w:rPr>
                <w:color w:val="FFFFFF"/>
                <w:sz w:val="20"/>
              </w:rPr>
              <w:t>spécifiques</w:t>
            </w:r>
            <w:proofErr w:type="spellEnd"/>
          </w:p>
        </w:tc>
      </w:tr>
      <w:tr w:rsidR="00957F87" w:rsidRPr="00A346E5" w14:paraId="6841C137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57B0E6E1" w14:textId="77777777" w:rsidR="00957F87" w:rsidRPr="00D9453D" w:rsidRDefault="00D9453D">
            <w:pPr>
              <w:rPr>
                <w:lang w:val="fr-FR"/>
              </w:rPr>
            </w:pPr>
            <w:r w:rsidRPr="00D9453D">
              <w:rPr>
                <w:sz w:val="18"/>
                <w:lang w:val="fr-FR"/>
              </w:rPr>
              <w:t>A. Construction neuve hors concours</w:t>
            </w:r>
          </w:p>
        </w:tc>
        <w:tc>
          <w:tcPr>
            <w:tcW w:w="3135" w:type="dxa"/>
          </w:tcPr>
          <w:p w14:paraId="38963CF3" w14:textId="77777777" w:rsidR="00957F87" w:rsidRPr="00D9453D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3135" w:type="dxa"/>
          </w:tcPr>
          <w:p w14:paraId="76AD0FBD" w14:textId="77777777" w:rsidR="00957F87" w:rsidRPr="00D9453D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957F87" w14:paraId="7F1AEA85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3D9E490D" w14:textId="77777777" w:rsidR="00957F87" w:rsidRDefault="00D9453D">
            <w:r>
              <w:rPr>
                <w:sz w:val="18"/>
              </w:rPr>
              <w:t xml:space="preserve">B. </w:t>
            </w:r>
            <w:proofErr w:type="spellStart"/>
            <w:r>
              <w:rPr>
                <w:sz w:val="18"/>
              </w:rPr>
              <w:t>Réhabilitation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bâtiment</w:t>
            </w:r>
            <w:proofErr w:type="spellEnd"/>
          </w:p>
        </w:tc>
        <w:tc>
          <w:tcPr>
            <w:tcW w:w="3135" w:type="dxa"/>
          </w:tcPr>
          <w:p w14:paraId="7C654B0A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54FCBE3C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57F87" w14:paraId="52ED5D05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46A3F1A4" w14:textId="77777777" w:rsidR="00957F87" w:rsidRDefault="00D9453D">
            <w:r>
              <w:rPr>
                <w:sz w:val="18"/>
              </w:rPr>
              <w:t xml:space="preserve">C. </w:t>
            </w:r>
            <w:proofErr w:type="spellStart"/>
            <w:r>
              <w:rPr>
                <w:sz w:val="18"/>
              </w:rPr>
              <w:t>Désamiantage</w:t>
            </w:r>
            <w:proofErr w:type="spellEnd"/>
            <w:r>
              <w:rPr>
                <w:sz w:val="18"/>
              </w:rPr>
              <w:t xml:space="preserve"> - </w:t>
            </w:r>
            <w:proofErr w:type="spellStart"/>
            <w:r>
              <w:rPr>
                <w:sz w:val="18"/>
              </w:rPr>
              <w:t>Démolition</w:t>
            </w:r>
            <w:proofErr w:type="spellEnd"/>
          </w:p>
        </w:tc>
        <w:tc>
          <w:tcPr>
            <w:tcW w:w="3135" w:type="dxa"/>
          </w:tcPr>
          <w:p w14:paraId="1A7A0E33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577F8A66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28337558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77166D38" w14:textId="77777777" w:rsidR="00957F87" w:rsidRDefault="00D9453D">
            <w:r>
              <w:rPr>
                <w:sz w:val="18"/>
              </w:rPr>
              <w:t xml:space="preserve">D. </w:t>
            </w:r>
            <w:proofErr w:type="spellStart"/>
            <w:r>
              <w:rPr>
                <w:sz w:val="18"/>
              </w:rPr>
              <w:t>Réaménagement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locaux</w:t>
            </w:r>
            <w:proofErr w:type="spellEnd"/>
            <w:r>
              <w:rPr>
                <w:sz w:val="18"/>
              </w:rPr>
              <w:t xml:space="preserve"> recherche</w:t>
            </w:r>
          </w:p>
        </w:tc>
        <w:tc>
          <w:tcPr>
            <w:tcW w:w="3135" w:type="dxa"/>
          </w:tcPr>
          <w:p w14:paraId="3268E678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7D5E5D6F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59297AEC" w14:textId="77777777" w:rsidR="00957F87" w:rsidRDefault="00957F87"/>
    <w:p w14:paraId="275D944A" w14:textId="77777777" w:rsidR="00957F87" w:rsidRDefault="00D9453D">
      <w:r>
        <w:br w:type="page"/>
      </w:r>
    </w:p>
    <w:p w14:paraId="4C0EAB95" w14:textId="77777777" w:rsidR="00957F87" w:rsidRPr="00D9453D" w:rsidRDefault="00D9453D">
      <w:pPr>
        <w:pStyle w:val="Titre1"/>
        <w:rPr>
          <w:lang w:val="fr-FR"/>
        </w:rPr>
      </w:pPr>
      <w:r w:rsidRPr="00D9453D">
        <w:rPr>
          <w:lang w:val="fr-FR"/>
        </w:rPr>
        <w:lastRenderedPageBreak/>
        <w:t>5. MISE EN ŒUVRE DES PROJETS FICTIFS DU DQE</w:t>
      </w:r>
    </w:p>
    <w:p w14:paraId="69D93EA8" w14:textId="77777777" w:rsidR="00957F87" w:rsidRPr="00D9453D" w:rsidRDefault="00D9453D">
      <w:pPr>
        <w:rPr>
          <w:lang w:val="fr-FR"/>
        </w:rPr>
      </w:pPr>
      <w:r>
        <w:rPr>
          <w:b/>
          <w:color w:val="CC0000"/>
          <w:sz w:val="24"/>
        </w:rPr>
        <w:t>📌</w:t>
      </w:r>
      <w:r w:rsidRPr="00D9453D">
        <w:rPr>
          <w:b/>
          <w:color w:val="CC0000"/>
          <w:sz w:val="24"/>
          <w:lang w:val="fr-FR"/>
        </w:rPr>
        <w:t xml:space="preserve"> IMPORTANT - SECTION À ENJEU</w:t>
      </w:r>
    </w:p>
    <w:p w14:paraId="4E459077" w14:textId="77777777" w:rsidR="00957F87" w:rsidRPr="00D9453D" w:rsidRDefault="00957F87">
      <w:pPr>
        <w:rPr>
          <w:lang w:val="fr-FR"/>
        </w:rPr>
      </w:pPr>
    </w:p>
    <w:p w14:paraId="5DC41279" w14:textId="77777777" w:rsidR="00957F87" w:rsidRPr="00D9453D" w:rsidRDefault="00D9453D">
      <w:pPr>
        <w:rPr>
          <w:lang w:val="fr-FR"/>
        </w:rPr>
      </w:pPr>
      <w:r w:rsidRPr="00D9453D">
        <w:rPr>
          <w:b/>
          <w:u w:val="single"/>
          <w:lang w:val="fr-FR"/>
        </w:rPr>
        <w:t>Consignes pour cette section :</w:t>
      </w:r>
    </w:p>
    <w:p w14:paraId="4605A5B7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Le DQE du LOT 2 comporte 3 tranches fictives avec des scénarios de bâtiments :</w:t>
      </w:r>
    </w:p>
    <w:p w14:paraId="61B33DB0" w14:textId="77777777" w:rsidR="00957F87" w:rsidRPr="00D9453D" w:rsidRDefault="00957F87">
      <w:pPr>
        <w:rPr>
          <w:lang w:val="fr-FR"/>
        </w:rPr>
      </w:pPr>
    </w:p>
    <w:tbl>
      <w:tblPr>
        <w:tblStyle w:val="Grilleclaire-Accent1"/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957F87" w14:paraId="4AD20170" w14:textId="77777777" w:rsidTr="00957F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366092"/>
          </w:tcPr>
          <w:p w14:paraId="34526B78" w14:textId="77777777" w:rsidR="00957F87" w:rsidRDefault="00D9453D">
            <w:r>
              <w:rPr>
                <w:color w:val="FFFFFF"/>
              </w:rPr>
              <w:t>Tranche</w:t>
            </w:r>
          </w:p>
        </w:tc>
        <w:tc>
          <w:tcPr>
            <w:tcW w:w="4703" w:type="dxa"/>
            <w:shd w:val="clear" w:color="auto" w:fill="366092"/>
          </w:tcPr>
          <w:p w14:paraId="58F1AEF6" w14:textId="77777777" w:rsidR="00957F87" w:rsidRDefault="00D9453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color w:val="FFFFFF"/>
              </w:rPr>
              <w:t>Scénario</w:t>
            </w:r>
            <w:proofErr w:type="spellEnd"/>
            <w:r>
              <w:rPr>
                <w:color w:val="FFFFFF"/>
              </w:rPr>
              <w:t xml:space="preserve"> </w:t>
            </w:r>
            <w:proofErr w:type="spellStart"/>
            <w:r>
              <w:rPr>
                <w:color w:val="FFFFFF"/>
              </w:rPr>
              <w:t>détaillé</w:t>
            </w:r>
            <w:proofErr w:type="spellEnd"/>
          </w:p>
        </w:tc>
      </w:tr>
      <w:tr w:rsidR="00957F87" w:rsidRPr="00A346E5" w14:paraId="46C3DC75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</w:tcPr>
          <w:p w14:paraId="758DF901" w14:textId="77777777" w:rsidR="00957F87" w:rsidRDefault="00D9453D">
            <w:r>
              <w:rPr>
                <w:sz w:val="20"/>
              </w:rPr>
              <w:t>Tranche A (250 k€)</w:t>
            </w:r>
          </w:p>
        </w:tc>
        <w:tc>
          <w:tcPr>
            <w:tcW w:w="4703" w:type="dxa"/>
          </w:tcPr>
          <w:p w14:paraId="62969AF7" w14:textId="77777777" w:rsidR="00957F87" w:rsidRPr="00D9453D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D9453D">
              <w:rPr>
                <w:sz w:val="18"/>
                <w:lang w:val="fr-FR"/>
              </w:rPr>
              <w:t>• Réhabilitation laboratoire recherche (180k€)</w:t>
            </w:r>
            <w:r w:rsidRPr="00D9453D">
              <w:rPr>
                <w:sz w:val="18"/>
                <w:lang w:val="fr-FR"/>
              </w:rPr>
              <w:br/>
              <w:t>• Réaménagement bureaux administratifs (70k€)</w:t>
            </w:r>
          </w:p>
        </w:tc>
      </w:tr>
      <w:tr w:rsidR="00957F87" w:rsidRPr="00A346E5" w14:paraId="56C63C54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</w:tcPr>
          <w:p w14:paraId="62ED4F77" w14:textId="77777777" w:rsidR="00957F87" w:rsidRDefault="00D9453D">
            <w:r>
              <w:rPr>
                <w:sz w:val="20"/>
              </w:rPr>
              <w:t>Tranche B (700 k€)</w:t>
            </w:r>
          </w:p>
        </w:tc>
        <w:tc>
          <w:tcPr>
            <w:tcW w:w="4703" w:type="dxa"/>
          </w:tcPr>
          <w:p w14:paraId="450E75B3" w14:textId="77777777" w:rsidR="00957F87" w:rsidRPr="00D9453D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 w:rsidRPr="00D9453D">
              <w:rPr>
                <w:sz w:val="18"/>
                <w:lang w:val="fr-FR"/>
              </w:rPr>
              <w:t>• Construction neuve hall technique (400k€)</w:t>
            </w:r>
            <w:r w:rsidRPr="00D9453D">
              <w:rPr>
                <w:sz w:val="18"/>
                <w:lang w:val="fr-FR"/>
              </w:rPr>
              <w:br/>
              <w:t>• Réhabilitation ERP/Accueil (200k€)</w:t>
            </w:r>
            <w:r w:rsidRPr="00D9453D">
              <w:rPr>
                <w:sz w:val="18"/>
                <w:lang w:val="fr-FR"/>
              </w:rPr>
              <w:br/>
              <w:t>• Désamiantage bâtiment stockage (100k€)</w:t>
            </w:r>
          </w:p>
        </w:tc>
      </w:tr>
      <w:tr w:rsidR="00957F87" w:rsidRPr="00A346E5" w14:paraId="0E640813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</w:tcPr>
          <w:p w14:paraId="0E05365D" w14:textId="77777777" w:rsidR="00957F87" w:rsidRDefault="00D9453D">
            <w:r>
              <w:rPr>
                <w:sz w:val="20"/>
              </w:rPr>
              <w:t>Tranche C (1,8 M€)</w:t>
            </w:r>
          </w:p>
        </w:tc>
        <w:tc>
          <w:tcPr>
            <w:tcW w:w="4703" w:type="dxa"/>
          </w:tcPr>
          <w:p w14:paraId="79034B13" w14:textId="77777777" w:rsidR="00957F87" w:rsidRPr="00D9453D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D9453D">
              <w:rPr>
                <w:sz w:val="18"/>
                <w:lang w:val="fr-FR"/>
              </w:rPr>
              <w:t>• Construction neuve laboratoire confiné (1M€)</w:t>
            </w:r>
            <w:r w:rsidRPr="00D9453D">
              <w:rPr>
                <w:sz w:val="18"/>
                <w:lang w:val="fr-FR"/>
              </w:rPr>
              <w:br/>
              <w:t>• Désamiantage avant démolition (500k€)</w:t>
            </w:r>
            <w:r w:rsidRPr="00D9453D">
              <w:rPr>
                <w:sz w:val="18"/>
                <w:lang w:val="fr-FR"/>
              </w:rPr>
              <w:br/>
              <w:t>• Réhabilitation lourde bâtiment mixte (300k€)</w:t>
            </w:r>
            <w:r w:rsidRPr="00D9453D">
              <w:rPr>
                <w:sz w:val="18"/>
                <w:lang w:val="fr-FR"/>
              </w:rPr>
              <w:br/>
              <w:t>• + Prestations complémentaires (parasismique, fluides, ICPE, BIM)</w:t>
            </w:r>
          </w:p>
        </w:tc>
      </w:tr>
    </w:tbl>
    <w:p w14:paraId="2E96713C" w14:textId="77777777" w:rsidR="00957F87" w:rsidRPr="00D9453D" w:rsidRDefault="00957F87">
      <w:pPr>
        <w:rPr>
          <w:lang w:val="fr-FR"/>
        </w:rPr>
      </w:pPr>
    </w:p>
    <w:p w14:paraId="5C82C457" w14:textId="77777777" w:rsidR="00957F87" w:rsidRPr="00D9453D" w:rsidRDefault="00D9453D">
      <w:pPr>
        <w:rPr>
          <w:lang w:val="fr-FR"/>
        </w:rPr>
      </w:pPr>
      <w:r w:rsidRPr="00D9453D">
        <w:rPr>
          <w:b/>
          <w:color w:val="0066CC"/>
          <w:lang w:val="fr-FR"/>
        </w:rPr>
        <w:t>Le candidat est LIBRE de présenter sa méthodologie de mise en œuvre pour ces 3 projets comme il le souhaite.</w:t>
      </w:r>
    </w:p>
    <w:p w14:paraId="1FB32AA1" w14:textId="77777777" w:rsidR="00957F87" w:rsidRPr="00D9453D" w:rsidRDefault="00957F87">
      <w:pPr>
        <w:rPr>
          <w:lang w:val="fr-FR"/>
        </w:rPr>
      </w:pPr>
    </w:p>
    <w:p w14:paraId="377720FB" w14:textId="77777777" w:rsidR="00957F87" w:rsidRPr="00D9453D" w:rsidRDefault="00D9453D">
      <w:pPr>
        <w:rPr>
          <w:lang w:val="fr-FR"/>
        </w:rPr>
      </w:pPr>
      <w:r w:rsidRPr="00D9453D">
        <w:rPr>
          <w:i/>
          <w:sz w:val="20"/>
          <w:lang w:val="fr-FR"/>
        </w:rPr>
        <w:t>Exemples de présentations possibles (non exhaustifs) :</w:t>
      </w:r>
    </w:p>
    <w:p w14:paraId="70390364" w14:textId="77777777" w:rsidR="00957F87" w:rsidRPr="00D9453D" w:rsidRDefault="00D9453D">
      <w:pPr>
        <w:pStyle w:val="Listepuces"/>
        <w:rPr>
          <w:lang w:val="fr-FR"/>
        </w:rPr>
      </w:pPr>
      <w:r w:rsidRPr="00D9453D">
        <w:rPr>
          <w:lang w:val="fr-FR"/>
        </w:rPr>
        <w:t>✓ Présentation par tranche (A, B, C) avec planning et organisation</w:t>
      </w:r>
    </w:p>
    <w:p w14:paraId="5643F4BC" w14:textId="77777777" w:rsidR="00957F87" w:rsidRPr="00D9453D" w:rsidRDefault="00D9453D">
      <w:pPr>
        <w:pStyle w:val="Listepuces"/>
        <w:rPr>
          <w:lang w:val="fr-FR"/>
        </w:rPr>
      </w:pPr>
      <w:r w:rsidRPr="00D9453D">
        <w:rPr>
          <w:lang w:val="fr-FR"/>
        </w:rPr>
        <w:t xml:space="preserve">✓ Présentation par nature de travaux (neuf, </w:t>
      </w:r>
      <w:proofErr w:type="spellStart"/>
      <w:r w:rsidRPr="00D9453D">
        <w:rPr>
          <w:lang w:val="fr-FR"/>
        </w:rPr>
        <w:t>réhab</w:t>
      </w:r>
      <w:proofErr w:type="spellEnd"/>
      <w:r w:rsidRPr="00D9453D">
        <w:rPr>
          <w:lang w:val="fr-FR"/>
        </w:rPr>
        <w:t>, désamiantage, réaménagement)</w:t>
      </w:r>
    </w:p>
    <w:p w14:paraId="0810AF3C" w14:textId="77777777" w:rsidR="00957F87" w:rsidRPr="00D9453D" w:rsidRDefault="00D9453D">
      <w:pPr>
        <w:pStyle w:val="Listepuces"/>
        <w:rPr>
          <w:lang w:val="fr-FR"/>
        </w:rPr>
      </w:pPr>
      <w:r w:rsidRPr="00D9453D">
        <w:rPr>
          <w:lang w:val="fr-FR"/>
        </w:rPr>
        <w:t>✓ Présentation par phase MOE (ESQ, APS, APD, PRO, VISA, DET, AOR)</w:t>
      </w:r>
    </w:p>
    <w:p w14:paraId="031F4999" w14:textId="77777777" w:rsidR="00957F87" w:rsidRPr="00D9453D" w:rsidRDefault="00D9453D">
      <w:pPr>
        <w:pStyle w:val="Listepuces"/>
        <w:rPr>
          <w:lang w:val="fr-FR"/>
        </w:rPr>
      </w:pPr>
      <w:r w:rsidRPr="00D9453D">
        <w:rPr>
          <w:lang w:val="fr-FR"/>
        </w:rPr>
        <w:t>✓ Présentation thématique (études préalables, conception, suivi chantier)</w:t>
      </w:r>
    </w:p>
    <w:p w14:paraId="625719EB" w14:textId="77777777" w:rsidR="00957F87" w:rsidRPr="00D9453D" w:rsidRDefault="00D9453D">
      <w:pPr>
        <w:pStyle w:val="Listepuces"/>
        <w:rPr>
          <w:lang w:val="fr-FR"/>
        </w:rPr>
      </w:pPr>
      <w:r w:rsidRPr="00D9453D">
        <w:rPr>
          <w:lang w:val="fr-FR"/>
        </w:rPr>
        <w:t>✓ Schémas, organigrammes, plannings détaillés, tableaux de synthèse</w:t>
      </w:r>
    </w:p>
    <w:p w14:paraId="428A3413" w14:textId="77777777" w:rsidR="00957F87" w:rsidRPr="00D9453D" w:rsidRDefault="00D9453D">
      <w:pPr>
        <w:pStyle w:val="Listepuces"/>
        <w:rPr>
          <w:lang w:val="fr-FR"/>
        </w:rPr>
      </w:pPr>
      <w:r w:rsidRPr="00D9453D">
        <w:rPr>
          <w:lang w:val="fr-FR"/>
        </w:rPr>
        <w:t>✓ Points de vigilance spécifiques (ERP, amiante, site occupé, ICPE)</w:t>
      </w:r>
    </w:p>
    <w:p w14:paraId="4AFC965E" w14:textId="77777777" w:rsidR="00957F87" w:rsidRPr="00D9453D" w:rsidRDefault="00D9453D">
      <w:pPr>
        <w:pStyle w:val="Listepuces"/>
        <w:rPr>
          <w:lang w:val="fr-FR"/>
        </w:rPr>
      </w:pPr>
      <w:r w:rsidRPr="00D9453D">
        <w:rPr>
          <w:lang w:val="fr-FR"/>
        </w:rPr>
        <w:t>✓ Coordination multi-acteurs (BET, BC, CSPS, entreprises)</w:t>
      </w:r>
    </w:p>
    <w:p w14:paraId="57216957" w14:textId="77777777" w:rsidR="00957F87" w:rsidRPr="00D9453D" w:rsidRDefault="00957F87">
      <w:pPr>
        <w:rPr>
          <w:lang w:val="fr-FR"/>
        </w:rPr>
      </w:pPr>
    </w:p>
    <w:tbl>
      <w:tblPr>
        <w:tblStyle w:val="Grilleclaire-Accent1"/>
        <w:tblW w:w="0" w:type="auto"/>
        <w:tblLook w:val="04A0" w:firstRow="1" w:lastRow="0" w:firstColumn="1" w:lastColumn="0" w:noHBand="0" w:noVBand="1"/>
      </w:tblPr>
      <w:tblGrid>
        <w:gridCol w:w="9406"/>
      </w:tblGrid>
      <w:tr w:rsidR="00957F87" w:rsidRPr="00A346E5" w14:paraId="38FD0C4C" w14:textId="77777777" w:rsidTr="00957F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06" w:type="dxa"/>
            <w:shd w:val="clear" w:color="auto" w:fill="FFF2CC"/>
          </w:tcPr>
          <w:p w14:paraId="37D31C9A" w14:textId="77777777" w:rsidR="00957F87" w:rsidRPr="00D9453D" w:rsidRDefault="00D9453D">
            <w:pPr>
              <w:rPr>
                <w:lang w:val="fr-FR"/>
              </w:rPr>
            </w:pPr>
            <w:r>
              <w:t>💡</w:t>
            </w:r>
            <w:r w:rsidRPr="00D9453D">
              <w:rPr>
                <w:lang w:val="fr-FR"/>
              </w:rPr>
              <w:t xml:space="preserve"> RECOMMANDATIONS</w:t>
            </w:r>
            <w:r w:rsidRPr="00D9453D">
              <w:rPr>
                <w:lang w:val="fr-FR"/>
              </w:rPr>
              <w:br/>
            </w:r>
            <w:r w:rsidRPr="00D9453D">
              <w:rPr>
                <w:lang w:val="fr-FR"/>
              </w:rPr>
              <w:br/>
            </w:r>
            <w:r w:rsidRPr="00D9453D">
              <w:rPr>
                <w:sz w:val="20"/>
                <w:lang w:val="fr-FR"/>
              </w:rPr>
              <w:t>• Montrer votre compréhension des enjeux de chaque nature de travaux et typologie</w:t>
            </w:r>
            <w:r w:rsidRPr="00D9453D">
              <w:rPr>
                <w:sz w:val="20"/>
                <w:lang w:val="fr-FR"/>
              </w:rPr>
              <w:br/>
              <w:t>• Détailler les livrables attendus à chaque phase (plans, CCTP, notices, DOE...)</w:t>
            </w:r>
            <w:r w:rsidRPr="00D9453D">
              <w:rPr>
                <w:sz w:val="20"/>
                <w:lang w:val="fr-FR"/>
              </w:rPr>
              <w:br/>
              <w:t>• Identifier les études techniques nécessaires (structure, fluides, thermique, acoustique...)</w:t>
            </w:r>
            <w:r w:rsidRPr="00D9453D">
              <w:rPr>
                <w:sz w:val="20"/>
                <w:lang w:val="fr-FR"/>
              </w:rPr>
              <w:br/>
              <w:t>• Préciser l'équipe mobilisée par projet (architecte, BET, CSPS...)</w:t>
            </w:r>
            <w:r w:rsidRPr="00D9453D">
              <w:rPr>
                <w:sz w:val="20"/>
                <w:lang w:val="fr-FR"/>
              </w:rPr>
              <w:br/>
              <w:t>• Proposer un planning réaliste avec jalons clés</w:t>
            </w:r>
            <w:r w:rsidRPr="00D9453D">
              <w:rPr>
                <w:sz w:val="20"/>
                <w:lang w:val="fr-FR"/>
              </w:rPr>
              <w:br/>
            </w:r>
            <w:r w:rsidRPr="00D9453D">
              <w:rPr>
                <w:sz w:val="20"/>
                <w:lang w:val="fr-FR"/>
              </w:rPr>
              <w:lastRenderedPageBreak/>
              <w:t>• Anticiper les contraintes (ERP, amiante, site occupé, phasage, réglementations)</w:t>
            </w:r>
            <w:r w:rsidRPr="00D9453D">
              <w:rPr>
                <w:sz w:val="20"/>
                <w:lang w:val="fr-FR"/>
              </w:rPr>
              <w:br/>
              <w:t>• Aborder les aspects réglementaires (sécurité incendie, accessibilité PMR, RT/RE, parasismique)</w:t>
            </w:r>
          </w:p>
        </w:tc>
      </w:tr>
    </w:tbl>
    <w:p w14:paraId="5ECD9CF8" w14:textId="77777777" w:rsidR="00957F87" w:rsidRPr="00D9453D" w:rsidRDefault="00957F87">
      <w:pPr>
        <w:rPr>
          <w:lang w:val="fr-FR"/>
        </w:rPr>
      </w:pPr>
    </w:p>
    <w:p w14:paraId="110BBC60" w14:textId="77777777" w:rsidR="00957F87" w:rsidRPr="00D9453D" w:rsidRDefault="00957F87">
      <w:pPr>
        <w:rPr>
          <w:lang w:val="fr-FR"/>
        </w:rPr>
      </w:pPr>
    </w:p>
    <w:p w14:paraId="0A466008" w14:textId="77777777" w:rsidR="00957F87" w:rsidRPr="00D9453D" w:rsidRDefault="00D9453D">
      <w:pPr>
        <w:jc w:val="center"/>
        <w:rPr>
          <w:lang w:val="fr-FR"/>
        </w:rPr>
      </w:pPr>
      <w:r w:rsidRPr="00D9453D">
        <w:rPr>
          <w:color w:val="366092"/>
          <w:sz w:val="28"/>
          <w:lang w:val="fr-FR"/>
        </w:rPr>
        <w:t>═══════════════════════════════════════════════</w:t>
      </w:r>
    </w:p>
    <w:p w14:paraId="48DECC60" w14:textId="77777777" w:rsidR="00957F87" w:rsidRPr="00D9453D" w:rsidRDefault="00D9453D">
      <w:pPr>
        <w:jc w:val="center"/>
        <w:rPr>
          <w:lang w:val="fr-FR"/>
        </w:rPr>
      </w:pPr>
      <w:r w:rsidRPr="00D9453D">
        <w:rPr>
          <w:b/>
          <w:color w:val="366092"/>
          <w:sz w:val="28"/>
          <w:lang w:val="fr-FR"/>
        </w:rPr>
        <w:t>ESPACE LIBRE POUR VOTRE PRÉSENTATION</w:t>
      </w:r>
    </w:p>
    <w:p w14:paraId="265364EE" w14:textId="77777777" w:rsidR="00957F87" w:rsidRPr="00D9453D" w:rsidRDefault="00D9453D">
      <w:pPr>
        <w:jc w:val="center"/>
        <w:rPr>
          <w:lang w:val="fr-FR"/>
        </w:rPr>
      </w:pPr>
      <w:r w:rsidRPr="00D9453D">
        <w:rPr>
          <w:i/>
          <w:color w:val="666666"/>
          <w:sz w:val="20"/>
          <w:lang w:val="fr-FR"/>
        </w:rPr>
        <w:t>(Nous recommandons 15 à 25 pages pour cette section)</w:t>
      </w:r>
    </w:p>
    <w:p w14:paraId="6853C112" w14:textId="77777777" w:rsidR="00957F87" w:rsidRPr="00D9453D" w:rsidRDefault="00D9453D">
      <w:pPr>
        <w:jc w:val="center"/>
        <w:rPr>
          <w:lang w:val="fr-FR"/>
        </w:rPr>
      </w:pPr>
      <w:r w:rsidRPr="00D9453D">
        <w:rPr>
          <w:color w:val="366092"/>
          <w:sz w:val="28"/>
          <w:lang w:val="fr-FR"/>
        </w:rPr>
        <w:t>═══════════════════════════════════════════════</w:t>
      </w:r>
    </w:p>
    <w:p w14:paraId="7022BBBC" w14:textId="77777777" w:rsidR="00957F87" w:rsidRPr="00D9453D" w:rsidRDefault="00957F87">
      <w:pPr>
        <w:rPr>
          <w:lang w:val="fr-FR"/>
        </w:rPr>
      </w:pPr>
    </w:p>
    <w:p w14:paraId="7F890039" w14:textId="77777777" w:rsidR="00957F87" w:rsidRPr="00D9453D" w:rsidRDefault="00957F87">
      <w:pPr>
        <w:rPr>
          <w:lang w:val="fr-FR"/>
        </w:rPr>
      </w:pPr>
    </w:p>
    <w:p w14:paraId="45DA7E52" w14:textId="77777777" w:rsidR="00957F87" w:rsidRPr="00D9453D" w:rsidRDefault="00957F87">
      <w:pPr>
        <w:rPr>
          <w:lang w:val="fr-FR"/>
        </w:rPr>
      </w:pPr>
    </w:p>
    <w:p w14:paraId="6A2CF41E" w14:textId="77777777" w:rsidR="00957F87" w:rsidRPr="00D9453D" w:rsidRDefault="00957F87">
      <w:pPr>
        <w:rPr>
          <w:lang w:val="fr-FR"/>
        </w:rPr>
      </w:pPr>
    </w:p>
    <w:p w14:paraId="599E050E" w14:textId="77777777" w:rsidR="00957F87" w:rsidRPr="00D9453D" w:rsidRDefault="00957F87">
      <w:pPr>
        <w:rPr>
          <w:lang w:val="fr-FR"/>
        </w:rPr>
      </w:pPr>
    </w:p>
    <w:p w14:paraId="1E34C1FB" w14:textId="77777777" w:rsidR="00957F87" w:rsidRPr="00D9453D" w:rsidRDefault="00957F87">
      <w:pPr>
        <w:rPr>
          <w:lang w:val="fr-FR"/>
        </w:rPr>
      </w:pPr>
    </w:p>
    <w:p w14:paraId="69027021" w14:textId="77777777" w:rsidR="00957F87" w:rsidRPr="00D9453D" w:rsidRDefault="00957F87">
      <w:pPr>
        <w:rPr>
          <w:lang w:val="fr-FR"/>
        </w:rPr>
      </w:pPr>
    </w:p>
    <w:p w14:paraId="1D9499CD" w14:textId="77777777" w:rsidR="00957F87" w:rsidRPr="00D9453D" w:rsidRDefault="00957F87">
      <w:pPr>
        <w:rPr>
          <w:lang w:val="fr-FR"/>
        </w:rPr>
      </w:pPr>
    </w:p>
    <w:p w14:paraId="68DD11F4" w14:textId="77777777" w:rsidR="00957F87" w:rsidRPr="00D9453D" w:rsidRDefault="00957F87">
      <w:pPr>
        <w:rPr>
          <w:lang w:val="fr-FR"/>
        </w:rPr>
      </w:pPr>
    </w:p>
    <w:p w14:paraId="0406BE99" w14:textId="77777777" w:rsidR="00957F87" w:rsidRPr="00D9453D" w:rsidRDefault="00957F87">
      <w:pPr>
        <w:rPr>
          <w:lang w:val="fr-FR"/>
        </w:rPr>
      </w:pPr>
    </w:p>
    <w:p w14:paraId="11CA97DA" w14:textId="77777777" w:rsidR="00957F87" w:rsidRPr="00D9453D" w:rsidRDefault="00957F87">
      <w:pPr>
        <w:rPr>
          <w:lang w:val="fr-FR"/>
        </w:rPr>
      </w:pPr>
    </w:p>
    <w:p w14:paraId="24303660" w14:textId="77777777" w:rsidR="00957F87" w:rsidRPr="00D9453D" w:rsidRDefault="00957F87">
      <w:pPr>
        <w:rPr>
          <w:lang w:val="fr-FR"/>
        </w:rPr>
      </w:pPr>
    </w:p>
    <w:p w14:paraId="68A2D2D8" w14:textId="77777777" w:rsidR="00957F87" w:rsidRPr="00D9453D" w:rsidRDefault="00957F87">
      <w:pPr>
        <w:rPr>
          <w:lang w:val="fr-FR"/>
        </w:rPr>
      </w:pPr>
    </w:p>
    <w:p w14:paraId="497F9DBB" w14:textId="77777777" w:rsidR="00957F87" w:rsidRPr="00D9453D" w:rsidRDefault="00957F87">
      <w:pPr>
        <w:rPr>
          <w:lang w:val="fr-FR"/>
        </w:rPr>
      </w:pPr>
    </w:p>
    <w:p w14:paraId="3FD2F30A" w14:textId="77777777" w:rsidR="00957F87" w:rsidRPr="00D9453D" w:rsidRDefault="00957F87">
      <w:pPr>
        <w:rPr>
          <w:lang w:val="fr-FR"/>
        </w:rPr>
      </w:pPr>
    </w:p>
    <w:p w14:paraId="1AC293E3" w14:textId="77777777" w:rsidR="00957F87" w:rsidRPr="00D9453D" w:rsidRDefault="00957F87">
      <w:pPr>
        <w:rPr>
          <w:lang w:val="fr-FR"/>
        </w:rPr>
      </w:pPr>
    </w:p>
    <w:p w14:paraId="35B0295B" w14:textId="77777777" w:rsidR="00957F87" w:rsidRPr="00D9453D" w:rsidRDefault="00957F87">
      <w:pPr>
        <w:rPr>
          <w:lang w:val="fr-FR"/>
        </w:rPr>
      </w:pPr>
    </w:p>
    <w:p w14:paraId="422F633F" w14:textId="77777777" w:rsidR="00957F87" w:rsidRPr="00D9453D" w:rsidRDefault="00957F87">
      <w:pPr>
        <w:rPr>
          <w:lang w:val="fr-FR"/>
        </w:rPr>
      </w:pPr>
    </w:p>
    <w:p w14:paraId="2EFF43E6" w14:textId="77777777" w:rsidR="00957F87" w:rsidRPr="00D9453D" w:rsidRDefault="00957F87">
      <w:pPr>
        <w:rPr>
          <w:lang w:val="fr-FR"/>
        </w:rPr>
      </w:pPr>
    </w:p>
    <w:p w14:paraId="11DCAA7F" w14:textId="77777777" w:rsidR="00957F87" w:rsidRPr="00D9453D" w:rsidRDefault="00957F87">
      <w:pPr>
        <w:rPr>
          <w:lang w:val="fr-FR"/>
        </w:rPr>
      </w:pPr>
    </w:p>
    <w:p w14:paraId="598578BE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br w:type="page"/>
      </w:r>
    </w:p>
    <w:p w14:paraId="7075EA1C" w14:textId="77777777" w:rsidR="00957F87" w:rsidRPr="00D9453D" w:rsidRDefault="00D9453D">
      <w:pPr>
        <w:pStyle w:val="Titre1"/>
        <w:rPr>
          <w:lang w:val="fr-FR"/>
        </w:rPr>
      </w:pPr>
      <w:r w:rsidRPr="00D9453D">
        <w:rPr>
          <w:lang w:val="fr-FR"/>
        </w:rPr>
        <w:lastRenderedPageBreak/>
        <w:t>6. MOYENS TECHNIQUES BÂTIMENTS</w:t>
      </w:r>
    </w:p>
    <w:p w14:paraId="76A3333F" w14:textId="77777777" w:rsidR="00957F87" w:rsidRPr="00D9453D" w:rsidRDefault="00D9453D">
      <w:pPr>
        <w:pStyle w:val="Titre2"/>
        <w:rPr>
          <w:lang w:val="fr-FR"/>
        </w:rPr>
      </w:pPr>
      <w:r w:rsidRPr="00D9453D">
        <w:rPr>
          <w:lang w:val="fr-FR"/>
        </w:rPr>
        <w:t>6.1 Logiciels et outils de conception</w:t>
      </w:r>
    </w:p>
    <w:tbl>
      <w:tblPr>
        <w:tblStyle w:val="Grilleclaire-Accent1"/>
        <w:tblW w:w="0" w:type="auto"/>
        <w:tblLook w:val="04A0" w:firstRow="1" w:lastRow="0" w:firstColumn="1" w:lastColumn="0" w:noHBand="0" w:noVBand="1"/>
      </w:tblPr>
      <w:tblGrid>
        <w:gridCol w:w="3135"/>
        <w:gridCol w:w="3135"/>
        <w:gridCol w:w="3135"/>
      </w:tblGrid>
      <w:tr w:rsidR="00957F87" w14:paraId="6C815C5F" w14:textId="77777777" w:rsidTr="00957F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  <w:shd w:val="clear" w:color="auto" w:fill="366092"/>
          </w:tcPr>
          <w:p w14:paraId="6DF1FA7C" w14:textId="77777777" w:rsidR="00957F87" w:rsidRDefault="00D9453D">
            <w:r>
              <w:rPr>
                <w:color w:val="FFFFFF"/>
                <w:sz w:val="20"/>
              </w:rPr>
              <w:t>Domaine</w:t>
            </w:r>
          </w:p>
        </w:tc>
        <w:tc>
          <w:tcPr>
            <w:tcW w:w="3135" w:type="dxa"/>
            <w:shd w:val="clear" w:color="auto" w:fill="366092"/>
          </w:tcPr>
          <w:p w14:paraId="772357F6" w14:textId="77777777" w:rsidR="00957F87" w:rsidRDefault="00D9453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color w:val="FFFFFF"/>
                <w:sz w:val="20"/>
              </w:rPr>
              <w:t>Logiciel</w:t>
            </w:r>
            <w:proofErr w:type="spellEnd"/>
            <w:r>
              <w:rPr>
                <w:color w:val="FFFFFF"/>
                <w:sz w:val="20"/>
              </w:rPr>
              <w:t xml:space="preserve"> / </w:t>
            </w:r>
            <w:proofErr w:type="spellStart"/>
            <w:r>
              <w:rPr>
                <w:color w:val="FFFFFF"/>
                <w:sz w:val="20"/>
              </w:rPr>
              <w:t>Outil</w:t>
            </w:r>
            <w:proofErr w:type="spellEnd"/>
          </w:p>
        </w:tc>
        <w:tc>
          <w:tcPr>
            <w:tcW w:w="3135" w:type="dxa"/>
            <w:shd w:val="clear" w:color="auto" w:fill="366092"/>
          </w:tcPr>
          <w:p w14:paraId="21F26E62" w14:textId="77777777" w:rsidR="00957F87" w:rsidRDefault="00D9453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  <w:sz w:val="20"/>
              </w:rPr>
              <w:t xml:space="preserve">Version / </w:t>
            </w:r>
            <w:proofErr w:type="spellStart"/>
            <w:r>
              <w:rPr>
                <w:color w:val="FFFFFF"/>
                <w:sz w:val="20"/>
              </w:rPr>
              <w:t>Précisions</w:t>
            </w:r>
            <w:proofErr w:type="spellEnd"/>
          </w:p>
        </w:tc>
      </w:tr>
      <w:tr w:rsidR="00957F87" w14:paraId="4D76EC0B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39C1A03F" w14:textId="77777777" w:rsidR="00957F87" w:rsidRDefault="00D9453D">
            <w:r>
              <w:rPr>
                <w:sz w:val="18"/>
              </w:rPr>
              <w:t>DAO Architecture / Plans</w:t>
            </w:r>
          </w:p>
        </w:tc>
        <w:tc>
          <w:tcPr>
            <w:tcW w:w="3135" w:type="dxa"/>
          </w:tcPr>
          <w:p w14:paraId="542D74EA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6EEB21A7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5BEDF99E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664A3CE2" w14:textId="77777777" w:rsidR="00957F87" w:rsidRDefault="00D9453D">
            <w:proofErr w:type="spellStart"/>
            <w:r>
              <w:rPr>
                <w:sz w:val="18"/>
              </w:rPr>
              <w:t>Modélisation</w:t>
            </w:r>
            <w:proofErr w:type="spellEnd"/>
            <w:r>
              <w:rPr>
                <w:sz w:val="18"/>
              </w:rPr>
              <w:t xml:space="preserve"> 3D / BIM</w:t>
            </w:r>
          </w:p>
        </w:tc>
        <w:tc>
          <w:tcPr>
            <w:tcW w:w="3135" w:type="dxa"/>
          </w:tcPr>
          <w:p w14:paraId="490E909A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4ECE505E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57F87" w14:paraId="725994E2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538E0993" w14:textId="77777777" w:rsidR="00957F87" w:rsidRDefault="00D9453D">
            <w:proofErr w:type="spellStart"/>
            <w:r>
              <w:rPr>
                <w:sz w:val="18"/>
              </w:rPr>
              <w:t>Calculs</w:t>
            </w:r>
            <w:proofErr w:type="spellEnd"/>
            <w:r>
              <w:rPr>
                <w:sz w:val="18"/>
              </w:rPr>
              <w:t xml:space="preserve"> structures</w:t>
            </w:r>
          </w:p>
        </w:tc>
        <w:tc>
          <w:tcPr>
            <w:tcW w:w="3135" w:type="dxa"/>
          </w:tcPr>
          <w:p w14:paraId="0B122AD1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5301424E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081C377D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71B1872D" w14:textId="77777777" w:rsidR="00957F87" w:rsidRDefault="00D9453D">
            <w:proofErr w:type="spellStart"/>
            <w:r>
              <w:rPr>
                <w:sz w:val="18"/>
              </w:rPr>
              <w:t>Dimensionnement</w:t>
            </w:r>
            <w:proofErr w:type="spellEnd"/>
            <w:r>
              <w:rPr>
                <w:sz w:val="18"/>
              </w:rPr>
              <w:t xml:space="preserve"> CVC</w:t>
            </w:r>
          </w:p>
        </w:tc>
        <w:tc>
          <w:tcPr>
            <w:tcW w:w="3135" w:type="dxa"/>
          </w:tcPr>
          <w:p w14:paraId="429BCAE6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6DC3B5A4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57F87" w14:paraId="42E90CB4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3D8960E5" w14:textId="77777777" w:rsidR="00957F87" w:rsidRDefault="00D9453D">
            <w:proofErr w:type="spellStart"/>
            <w:r>
              <w:rPr>
                <w:sz w:val="18"/>
              </w:rPr>
              <w:t>Calculs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électriques</w:t>
            </w:r>
            <w:proofErr w:type="spellEnd"/>
          </w:p>
        </w:tc>
        <w:tc>
          <w:tcPr>
            <w:tcW w:w="3135" w:type="dxa"/>
          </w:tcPr>
          <w:p w14:paraId="5A570AA8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5840A439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6B09E6B7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019921BF" w14:textId="77777777" w:rsidR="00957F87" w:rsidRDefault="00D9453D">
            <w:r>
              <w:rPr>
                <w:sz w:val="18"/>
              </w:rPr>
              <w:t xml:space="preserve">Études </w:t>
            </w:r>
            <w:proofErr w:type="spellStart"/>
            <w:r>
              <w:rPr>
                <w:sz w:val="18"/>
              </w:rPr>
              <w:t>thermiques</w:t>
            </w:r>
            <w:proofErr w:type="spellEnd"/>
            <w:r>
              <w:rPr>
                <w:sz w:val="18"/>
              </w:rPr>
              <w:t xml:space="preserve"> RT/RE</w:t>
            </w:r>
          </w:p>
        </w:tc>
        <w:tc>
          <w:tcPr>
            <w:tcW w:w="3135" w:type="dxa"/>
          </w:tcPr>
          <w:p w14:paraId="6AB05362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097BBCE2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57F87" w14:paraId="00B2437E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75E4F8A8" w14:textId="77777777" w:rsidR="00957F87" w:rsidRDefault="00D9453D">
            <w:r>
              <w:rPr>
                <w:sz w:val="18"/>
              </w:rPr>
              <w:t xml:space="preserve">Simulation </w:t>
            </w:r>
            <w:proofErr w:type="spellStart"/>
            <w:r>
              <w:rPr>
                <w:sz w:val="18"/>
              </w:rPr>
              <w:t>énergétique</w:t>
            </w:r>
            <w:proofErr w:type="spellEnd"/>
          </w:p>
        </w:tc>
        <w:tc>
          <w:tcPr>
            <w:tcW w:w="3135" w:type="dxa"/>
          </w:tcPr>
          <w:p w14:paraId="6C2440BC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45D4684E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73AC6853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51D3F35E" w14:textId="77777777" w:rsidR="00957F87" w:rsidRDefault="00D9453D">
            <w:proofErr w:type="spellStart"/>
            <w:r>
              <w:rPr>
                <w:sz w:val="18"/>
              </w:rPr>
              <w:t>Calculs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acoustiques</w:t>
            </w:r>
            <w:proofErr w:type="spellEnd"/>
          </w:p>
        </w:tc>
        <w:tc>
          <w:tcPr>
            <w:tcW w:w="3135" w:type="dxa"/>
          </w:tcPr>
          <w:p w14:paraId="4B2C38A3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7A85A233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57F87" w14:paraId="646FE0ED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382B2446" w14:textId="77777777" w:rsidR="00957F87" w:rsidRDefault="00D9453D">
            <w:proofErr w:type="spellStart"/>
            <w:r>
              <w:rPr>
                <w:sz w:val="18"/>
              </w:rPr>
              <w:t>Métrés</w:t>
            </w:r>
            <w:proofErr w:type="spellEnd"/>
            <w:r>
              <w:rPr>
                <w:sz w:val="18"/>
              </w:rPr>
              <w:t xml:space="preserve"> / </w:t>
            </w:r>
            <w:proofErr w:type="spellStart"/>
            <w:r>
              <w:rPr>
                <w:sz w:val="18"/>
              </w:rPr>
              <w:t>Estimatifs</w:t>
            </w:r>
            <w:proofErr w:type="spellEnd"/>
          </w:p>
        </w:tc>
        <w:tc>
          <w:tcPr>
            <w:tcW w:w="3135" w:type="dxa"/>
          </w:tcPr>
          <w:p w14:paraId="6A1B6F76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3990007F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730B9AA1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3314C74E" w14:textId="77777777" w:rsidR="00957F87" w:rsidRDefault="00D9453D">
            <w:r>
              <w:rPr>
                <w:sz w:val="18"/>
              </w:rPr>
              <w:t xml:space="preserve">Planning / </w:t>
            </w:r>
            <w:proofErr w:type="spellStart"/>
            <w:r>
              <w:rPr>
                <w:sz w:val="18"/>
              </w:rPr>
              <w:t>Ordonnancement</w:t>
            </w:r>
            <w:proofErr w:type="spellEnd"/>
          </w:p>
        </w:tc>
        <w:tc>
          <w:tcPr>
            <w:tcW w:w="3135" w:type="dxa"/>
          </w:tcPr>
          <w:p w14:paraId="3F2EC1B2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7FC992A4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57F87" w14:paraId="717AFB92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1F3818D6" w14:textId="77777777" w:rsidR="00957F87" w:rsidRDefault="00D9453D">
            <w:r>
              <w:rPr>
                <w:sz w:val="18"/>
              </w:rPr>
              <w:t xml:space="preserve">Gestion </w:t>
            </w:r>
            <w:proofErr w:type="spellStart"/>
            <w:r>
              <w:rPr>
                <w:sz w:val="18"/>
              </w:rPr>
              <w:t>documentaire</w:t>
            </w:r>
            <w:proofErr w:type="spellEnd"/>
            <w:r>
              <w:rPr>
                <w:sz w:val="18"/>
              </w:rPr>
              <w:t xml:space="preserve"> / GED</w:t>
            </w:r>
          </w:p>
        </w:tc>
        <w:tc>
          <w:tcPr>
            <w:tcW w:w="3135" w:type="dxa"/>
          </w:tcPr>
          <w:p w14:paraId="461D9771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7847B1C0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F87" w14:paraId="607B32DE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161214BD" w14:textId="77777777" w:rsidR="00957F87" w:rsidRDefault="00D9453D">
            <w:r>
              <w:rPr>
                <w:sz w:val="18"/>
              </w:rPr>
              <w:t>Visas / Validation</w:t>
            </w:r>
          </w:p>
        </w:tc>
        <w:tc>
          <w:tcPr>
            <w:tcW w:w="3135" w:type="dxa"/>
          </w:tcPr>
          <w:p w14:paraId="4EB26483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2CC6C4DE" w14:textId="77777777" w:rsidR="00957F87" w:rsidRDefault="00957F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57F87" w14:paraId="5C32CBE7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</w:tcPr>
          <w:p w14:paraId="715B4DA8" w14:textId="77777777" w:rsidR="00957F87" w:rsidRDefault="00D9453D">
            <w:proofErr w:type="spellStart"/>
            <w:r>
              <w:rPr>
                <w:sz w:val="18"/>
              </w:rPr>
              <w:t>Autres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préciser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3135" w:type="dxa"/>
          </w:tcPr>
          <w:p w14:paraId="56BF0C28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5" w:type="dxa"/>
          </w:tcPr>
          <w:p w14:paraId="7A424A8C" w14:textId="77777777" w:rsidR="00957F87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3C53E40" w14:textId="77777777" w:rsidR="00957F87" w:rsidRDefault="00957F87"/>
    <w:p w14:paraId="60F1F537" w14:textId="77777777" w:rsidR="00957F87" w:rsidRDefault="00D9453D">
      <w:pPr>
        <w:pStyle w:val="Titre2"/>
      </w:pPr>
      <w:r>
        <w:t xml:space="preserve">6.2 </w:t>
      </w:r>
      <w:proofErr w:type="spellStart"/>
      <w:r>
        <w:t>Capacité</w:t>
      </w:r>
      <w:proofErr w:type="spellEnd"/>
      <w:r>
        <w:t xml:space="preserve"> BIM</w:t>
      </w:r>
    </w:p>
    <w:p w14:paraId="3D592243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Préciser le niveau de maturité BIM de votre structure :</w:t>
      </w:r>
    </w:p>
    <w:p w14:paraId="1F8431AB" w14:textId="77777777" w:rsidR="00957F87" w:rsidRDefault="00D9453D">
      <w:pPr>
        <w:pStyle w:val="Listepuces"/>
      </w:pPr>
      <w:r>
        <w:t xml:space="preserve">• </w:t>
      </w:r>
      <w:proofErr w:type="spellStart"/>
      <w:r>
        <w:t>Niveau</w:t>
      </w:r>
      <w:proofErr w:type="spellEnd"/>
      <w:r>
        <w:t xml:space="preserve"> BIM 0 / 1 / 2 / </w:t>
      </w:r>
      <w:proofErr w:type="gramStart"/>
      <w:r>
        <w:t>3 :</w:t>
      </w:r>
      <w:proofErr w:type="gramEnd"/>
      <w:r>
        <w:t xml:space="preserve"> _____________</w:t>
      </w:r>
    </w:p>
    <w:p w14:paraId="2D7231FB" w14:textId="77777777" w:rsidR="00957F87" w:rsidRDefault="00D9453D">
      <w:pPr>
        <w:pStyle w:val="Listepuces"/>
      </w:pPr>
      <w:r>
        <w:t xml:space="preserve">• </w:t>
      </w:r>
      <w:proofErr w:type="spellStart"/>
      <w:r>
        <w:t>Expérience</w:t>
      </w:r>
      <w:proofErr w:type="spellEnd"/>
      <w:r>
        <w:t xml:space="preserve"> </w:t>
      </w:r>
      <w:proofErr w:type="spellStart"/>
      <w:r>
        <w:t>projets</w:t>
      </w:r>
      <w:proofErr w:type="spellEnd"/>
      <w:r>
        <w:t xml:space="preserve"> </w:t>
      </w:r>
      <w:proofErr w:type="gramStart"/>
      <w:r>
        <w:t>BIM :</w:t>
      </w:r>
      <w:proofErr w:type="gramEnd"/>
      <w:r>
        <w:t xml:space="preserve"> _____________</w:t>
      </w:r>
    </w:p>
    <w:p w14:paraId="10F44141" w14:textId="77777777" w:rsidR="00957F87" w:rsidRDefault="00D9453D">
      <w:pPr>
        <w:pStyle w:val="Listepuces"/>
      </w:pPr>
      <w:r>
        <w:t xml:space="preserve">• </w:t>
      </w:r>
      <w:proofErr w:type="spellStart"/>
      <w:r>
        <w:t>Chartes</w:t>
      </w:r>
      <w:proofErr w:type="spellEnd"/>
      <w:r>
        <w:t xml:space="preserve"> et </w:t>
      </w:r>
      <w:proofErr w:type="spellStart"/>
      <w:r>
        <w:t>protocoles</w:t>
      </w:r>
      <w:proofErr w:type="spellEnd"/>
      <w:r>
        <w:t xml:space="preserve"> </w:t>
      </w:r>
      <w:proofErr w:type="gramStart"/>
      <w:r>
        <w:t>BIM :</w:t>
      </w:r>
      <w:proofErr w:type="gramEnd"/>
      <w:r>
        <w:t xml:space="preserve"> _____________</w:t>
      </w:r>
    </w:p>
    <w:p w14:paraId="057810A4" w14:textId="77777777" w:rsidR="00957F87" w:rsidRDefault="00D9453D">
      <w:r>
        <w:t xml:space="preserve">[Espace libre </w:t>
      </w:r>
      <w:proofErr w:type="spellStart"/>
      <w:r>
        <w:t>candidat</w:t>
      </w:r>
      <w:proofErr w:type="spellEnd"/>
      <w:r>
        <w:t>]</w:t>
      </w:r>
    </w:p>
    <w:p w14:paraId="6A2315A1" w14:textId="77777777" w:rsidR="00957F87" w:rsidRDefault="00957F87"/>
    <w:p w14:paraId="5F01A837" w14:textId="77777777" w:rsidR="00957F87" w:rsidRDefault="00957F87"/>
    <w:p w14:paraId="5D9F20F1" w14:textId="77777777" w:rsidR="00957F87" w:rsidRDefault="00D9453D">
      <w:r>
        <w:br w:type="page"/>
      </w:r>
    </w:p>
    <w:p w14:paraId="3CBFAB06" w14:textId="77777777" w:rsidR="00957F87" w:rsidRDefault="00D9453D">
      <w:pPr>
        <w:pStyle w:val="Titre1"/>
      </w:pPr>
      <w:r>
        <w:lastRenderedPageBreak/>
        <w:t>7. DÉMARCHE QUALITÉ - SÉCURITÉ - ENVIRONNEMENT</w:t>
      </w:r>
    </w:p>
    <w:p w14:paraId="2010C71E" w14:textId="77777777" w:rsidR="00957F87" w:rsidRDefault="00D9453D">
      <w:pPr>
        <w:pStyle w:val="Titre2"/>
      </w:pPr>
      <w:r>
        <w:t xml:space="preserve">7.1 </w:t>
      </w:r>
      <w:proofErr w:type="spellStart"/>
      <w:r>
        <w:t>Qualité</w:t>
      </w:r>
      <w:proofErr w:type="spellEnd"/>
      <w:r>
        <w:t xml:space="preserve"> des études</w:t>
      </w:r>
    </w:p>
    <w:p w14:paraId="3EB39DBE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Décrire les processus de contrôle qualité des études :</w:t>
      </w:r>
    </w:p>
    <w:p w14:paraId="0BB765AE" w14:textId="77777777" w:rsidR="00957F87" w:rsidRPr="00D9453D" w:rsidRDefault="00D9453D">
      <w:pPr>
        <w:pStyle w:val="Listepuces"/>
        <w:rPr>
          <w:lang w:val="fr-FR"/>
        </w:rPr>
      </w:pPr>
      <w:r w:rsidRPr="00D9453D">
        <w:rPr>
          <w:lang w:val="fr-FR"/>
        </w:rPr>
        <w:t>• Procédures de vérification interne (visa, relecture)</w:t>
      </w:r>
    </w:p>
    <w:p w14:paraId="15C48E05" w14:textId="77777777" w:rsidR="00957F87" w:rsidRDefault="00D9453D">
      <w:pPr>
        <w:pStyle w:val="Listepuces"/>
      </w:pPr>
      <w:r>
        <w:t xml:space="preserve">• Points </w:t>
      </w:r>
      <w:proofErr w:type="spellStart"/>
      <w:r>
        <w:t>d'arrêt</w:t>
      </w:r>
      <w:proofErr w:type="spellEnd"/>
      <w:r>
        <w:t xml:space="preserve"> et validations</w:t>
      </w:r>
    </w:p>
    <w:p w14:paraId="30890612" w14:textId="77777777" w:rsidR="00957F87" w:rsidRDefault="00D9453D">
      <w:pPr>
        <w:pStyle w:val="Listepuces"/>
      </w:pPr>
      <w:r>
        <w:t xml:space="preserve">• </w:t>
      </w:r>
      <w:proofErr w:type="spellStart"/>
      <w:r>
        <w:t>Traçabilité</w:t>
      </w:r>
      <w:proofErr w:type="spellEnd"/>
      <w:r>
        <w:t xml:space="preserve"> des versions et modifications</w:t>
      </w:r>
    </w:p>
    <w:p w14:paraId="13BAB97B" w14:textId="77777777" w:rsidR="00957F87" w:rsidRDefault="00D9453D">
      <w:pPr>
        <w:pStyle w:val="Listepuces"/>
      </w:pPr>
      <w:r>
        <w:t>• Gestion des interfaces BET / BC</w:t>
      </w:r>
    </w:p>
    <w:p w14:paraId="7D6A6E75" w14:textId="77777777" w:rsidR="00957F87" w:rsidRDefault="00D9453D">
      <w:r>
        <w:t xml:space="preserve">[Espace libre </w:t>
      </w:r>
      <w:proofErr w:type="spellStart"/>
      <w:r>
        <w:t>candidat</w:t>
      </w:r>
      <w:proofErr w:type="spellEnd"/>
      <w:r>
        <w:t>]</w:t>
      </w:r>
    </w:p>
    <w:p w14:paraId="771C8958" w14:textId="77777777" w:rsidR="00957F87" w:rsidRDefault="00957F87"/>
    <w:p w14:paraId="1CCDE524" w14:textId="77777777" w:rsidR="00957F87" w:rsidRDefault="00957F87"/>
    <w:p w14:paraId="21DC4669" w14:textId="77777777" w:rsidR="00957F87" w:rsidRDefault="00D9453D">
      <w:pPr>
        <w:pStyle w:val="Titre2"/>
      </w:pPr>
      <w:r>
        <w:t>7.2 Sécurité et santé (CSPS)</w:t>
      </w:r>
    </w:p>
    <w:p w14:paraId="1A85E3B1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Approche de la coordination SPS pour les opérations de bâtiment :</w:t>
      </w:r>
    </w:p>
    <w:p w14:paraId="1D7CC3F6" w14:textId="77777777" w:rsidR="00957F87" w:rsidRPr="00D9453D" w:rsidRDefault="00D9453D">
      <w:pPr>
        <w:pStyle w:val="Listepuces"/>
        <w:rPr>
          <w:lang w:val="fr-FR"/>
        </w:rPr>
      </w:pPr>
      <w:r w:rsidRPr="00D9453D">
        <w:rPr>
          <w:lang w:val="fr-FR"/>
        </w:rPr>
        <w:t>• Organisation des missions de niveau 1 et 2</w:t>
      </w:r>
    </w:p>
    <w:p w14:paraId="567672DB" w14:textId="77777777" w:rsidR="00957F87" w:rsidRPr="00D9453D" w:rsidRDefault="00D9453D">
      <w:pPr>
        <w:pStyle w:val="Listepuces"/>
        <w:rPr>
          <w:lang w:val="fr-FR"/>
        </w:rPr>
      </w:pPr>
      <w:r w:rsidRPr="00D9453D">
        <w:rPr>
          <w:lang w:val="fr-FR"/>
        </w:rPr>
        <w:t>• Analyse des risques (travail en hauteur, amiante, coactivité...)</w:t>
      </w:r>
    </w:p>
    <w:p w14:paraId="19212822" w14:textId="77777777" w:rsidR="00957F87" w:rsidRDefault="00D9453D">
      <w:pPr>
        <w:pStyle w:val="Listepuces"/>
      </w:pPr>
      <w:r>
        <w:t xml:space="preserve">• </w:t>
      </w:r>
      <w:proofErr w:type="spellStart"/>
      <w:r>
        <w:t>Élaboration</w:t>
      </w:r>
      <w:proofErr w:type="spellEnd"/>
      <w:r>
        <w:t xml:space="preserve"> PGC, DIUO, modes </w:t>
      </w:r>
      <w:proofErr w:type="spellStart"/>
      <w:r>
        <w:t>opératoires</w:t>
      </w:r>
      <w:proofErr w:type="spellEnd"/>
    </w:p>
    <w:p w14:paraId="280D5B66" w14:textId="77777777" w:rsidR="00957F87" w:rsidRDefault="00D9453D">
      <w:pPr>
        <w:pStyle w:val="Listepuces"/>
      </w:pPr>
      <w:r>
        <w:t xml:space="preserve">• </w:t>
      </w:r>
      <w:proofErr w:type="spellStart"/>
      <w:r>
        <w:t>Suivi</w:t>
      </w:r>
      <w:proofErr w:type="spellEnd"/>
      <w:r>
        <w:t xml:space="preserve"> et animation </w:t>
      </w:r>
      <w:proofErr w:type="spellStart"/>
      <w:r>
        <w:t>sécurité</w:t>
      </w:r>
      <w:proofErr w:type="spellEnd"/>
      <w:r>
        <w:t xml:space="preserve"> </w:t>
      </w:r>
      <w:proofErr w:type="spellStart"/>
      <w:r>
        <w:t>chantier</w:t>
      </w:r>
      <w:proofErr w:type="spellEnd"/>
    </w:p>
    <w:p w14:paraId="237810A1" w14:textId="77777777" w:rsidR="00957F87" w:rsidRDefault="00D9453D">
      <w:r>
        <w:t xml:space="preserve">[Espace libre </w:t>
      </w:r>
      <w:proofErr w:type="spellStart"/>
      <w:r>
        <w:t>candidat</w:t>
      </w:r>
      <w:proofErr w:type="spellEnd"/>
      <w:r>
        <w:t>]</w:t>
      </w:r>
    </w:p>
    <w:p w14:paraId="5022A949" w14:textId="77777777" w:rsidR="00957F87" w:rsidRDefault="00957F87"/>
    <w:p w14:paraId="5CC52338" w14:textId="77777777" w:rsidR="00957F87" w:rsidRDefault="00957F87"/>
    <w:p w14:paraId="11E5030C" w14:textId="77777777" w:rsidR="00957F87" w:rsidRDefault="00D9453D">
      <w:pPr>
        <w:pStyle w:val="Titre2"/>
      </w:pPr>
      <w:r>
        <w:t xml:space="preserve">7.3 Performance </w:t>
      </w:r>
      <w:proofErr w:type="spellStart"/>
      <w:r>
        <w:t>environnementale</w:t>
      </w:r>
      <w:proofErr w:type="spellEnd"/>
    </w:p>
    <w:p w14:paraId="19B2A5D3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Démarche environnementale dans les projets de bâtiment :</w:t>
      </w:r>
    </w:p>
    <w:p w14:paraId="7590478C" w14:textId="77777777" w:rsidR="00957F87" w:rsidRDefault="00D9453D">
      <w:pPr>
        <w:pStyle w:val="Listepuces"/>
      </w:pPr>
      <w:r>
        <w:t xml:space="preserve">• </w:t>
      </w:r>
      <w:proofErr w:type="spellStart"/>
      <w:r>
        <w:t>Approche</w:t>
      </w:r>
      <w:proofErr w:type="spellEnd"/>
      <w:r>
        <w:t xml:space="preserve"> </w:t>
      </w:r>
      <w:proofErr w:type="spellStart"/>
      <w:r>
        <w:t>bioclimatique</w:t>
      </w:r>
      <w:proofErr w:type="spellEnd"/>
      <w:r>
        <w:t xml:space="preserve"> et orientation</w:t>
      </w:r>
    </w:p>
    <w:p w14:paraId="3B15B308" w14:textId="77777777" w:rsidR="00957F87" w:rsidRPr="00D9453D" w:rsidRDefault="00D9453D">
      <w:pPr>
        <w:pStyle w:val="Listepuces"/>
        <w:rPr>
          <w:lang w:val="fr-FR"/>
        </w:rPr>
      </w:pPr>
      <w:r w:rsidRPr="00D9453D">
        <w:rPr>
          <w:lang w:val="fr-FR"/>
        </w:rPr>
        <w:t>• Performance énergétique (RT2012, RE2020, BBC...)</w:t>
      </w:r>
    </w:p>
    <w:p w14:paraId="4A820668" w14:textId="77777777" w:rsidR="00957F87" w:rsidRDefault="00D9453D">
      <w:pPr>
        <w:pStyle w:val="Listepuces"/>
      </w:pPr>
      <w:r>
        <w:t xml:space="preserve">• </w:t>
      </w:r>
      <w:proofErr w:type="spellStart"/>
      <w:r>
        <w:t>Matériaux</w:t>
      </w:r>
      <w:proofErr w:type="spellEnd"/>
      <w:r>
        <w:t xml:space="preserve"> </w:t>
      </w:r>
      <w:proofErr w:type="spellStart"/>
      <w:r>
        <w:t>biosourcés</w:t>
      </w:r>
      <w:proofErr w:type="spellEnd"/>
      <w:r>
        <w:t xml:space="preserve"> et </w:t>
      </w:r>
      <w:proofErr w:type="spellStart"/>
      <w:r>
        <w:t>économie</w:t>
      </w:r>
      <w:proofErr w:type="spellEnd"/>
      <w:r>
        <w:t xml:space="preserve"> </w:t>
      </w:r>
      <w:proofErr w:type="spellStart"/>
      <w:r>
        <w:t>circulaire</w:t>
      </w:r>
      <w:proofErr w:type="spellEnd"/>
    </w:p>
    <w:p w14:paraId="793CAF13" w14:textId="77777777" w:rsidR="00957F87" w:rsidRDefault="00D9453D">
      <w:pPr>
        <w:pStyle w:val="Listepuces"/>
      </w:pPr>
      <w:r>
        <w:t xml:space="preserve">• Gestion </w:t>
      </w:r>
      <w:proofErr w:type="spellStart"/>
      <w:r>
        <w:t>déchets</w:t>
      </w:r>
      <w:proofErr w:type="spellEnd"/>
      <w:r>
        <w:t xml:space="preserve"> de </w:t>
      </w:r>
      <w:proofErr w:type="spellStart"/>
      <w:r>
        <w:t>chantier</w:t>
      </w:r>
      <w:proofErr w:type="spellEnd"/>
    </w:p>
    <w:p w14:paraId="2815704D" w14:textId="77777777" w:rsidR="00957F87" w:rsidRDefault="00D9453D">
      <w:pPr>
        <w:pStyle w:val="Listepuces"/>
      </w:pPr>
      <w:r>
        <w:t xml:space="preserve">• </w:t>
      </w:r>
      <w:proofErr w:type="spellStart"/>
      <w:r>
        <w:t>Qualité</w:t>
      </w:r>
      <w:proofErr w:type="spellEnd"/>
      <w:r>
        <w:t xml:space="preserve"> </w:t>
      </w:r>
      <w:proofErr w:type="spellStart"/>
      <w:r>
        <w:t>d'air</w:t>
      </w:r>
      <w:proofErr w:type="spellEnd"/>
      <w:r>
        <w:t xml:space="preserve"> </w:t>
      </w:r>
      <w:proofErr w:type="spellStart"/>
      <w:r>
        <w:t>intérieur</w:t>
      </w:r>
      <w:proofErr w:type="spellEnd"/>
    </w:p>
    <w:p w14:paraId="59821250" w14:textId="77777777" w:rsidR="00957F87" w:rsidRDefault="00D9453D">
      <w:r>
        <w:t xml:space="preserve">[Espace libre </w:t>
      </w:r>
      <w:proofErr w:type="spellStart"/>
      <w:r>
        <w:t>candidat</w:t>
      </w:r>
      <w:proofErr w:type="spellEnd"/>
      <w:r>
        <w:t>]</w:t>
      </w:r>
    </w:p>
    <w:p w14:paraId="6E0566D2" w14:textId="77777777" w:rsidR="00957F87" w:rsidRDefault="00957F87"/>
    <w:p w14:paraId="6046655F" w14:textId="77777777" w:rsidR="00957F87" w:rsidRDefault="00957F87"/>
    <w:p w14:paraId="07ABDAB0" w14:textId="77777777" w:rsidR="00957F87" w:rsidRDefault="00D9453D">
      <w:r>
        <w:br w:type="page"/>
      </w:r>
    </w:p>
    <w:p w14:paraId="66F13800" w14:textId="77777777" w:rsidR="00957F87" w:rsidRDefault="00D9453D">
      <w:pPr>
        <w:pStyle w:val="Titre1"/>
      </w:pPr>
      <w:r>
        <w:lastRenderedPageBreak/>
        <w:t>8. MAÎTRISE DES CONTRAINTES SPÉCIFIQUES</w:t>
      </w:r>
    </w:p>
    <w:p w14:paraId="4EFE3C54" w14:textId="77777777" w:rsidR="00957F87" w:rsidRDefault="00D9453D">
      <w:pPr>
        <w:pStyle w:val="Titre2"/>
      </w:pPr>
      <w:r>
        <w:t xml:space="preserve">8.1 </w:t>
      </w:r>
      <w:proofErr w:type="spellStart"/>
      <w:r>
        <w:t>Réglementations</w:t>
      </w:r>
      <w:proofErr w:type="spellEnd"/>
      <w:r>
        <w:t xml:space="preserve"> </w:t>
      </w:r>
      <w:proofErr w:type="spellStart"/>
      <w:r>
        <w:t>bâtiment</w:t>
      </w:r>
      <w:proofErr w:type="spellEnd"/>
    </w:p>
    <w:p w14:paraId="0A5D44AD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Expérience sur les réglementations spécifiques :</w:t>
      </w:r>
    </w:p>
    <w:tbl>
      <w:tblPr>
        <w:tblStyle w:val="Grilleclaire-Accent1"/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957F87" w14:paraId="523E47E2" w14:textId="77777777" w:rsidTr="00957F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366092"/>
          </w:tcPr>
          <w:p w14:paraId="37205260" w14:textId="77777777" w:rsidR="00957F87" w:rsidRDefault="00D9453D">
            <w:proofErr w:type="spellStart"/>
            <w:r>
              <w:rPr>
                <w:color w:val="FFFFFF"/>
              </w:rPr>
              <w:t>Réglementation</w:t>
            </w:r>
            <w:proofErr w:type="spellEnd"/>
          </w:p>
        </w:tc>
        <w:tc>
          <w:tcPr>
            <w:tcW w:w="4703" w:type="dxa"/>
            <w:shd w:val="clear" w:color="auto" w:fill="366092"/>
          </w:tcPr>
          <w:p w14:paraId="6E05092F" w14:textId="77777777" w:rsidR="00957F87" w:rsidRDefault="00D9453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color w:val="FFFFFF"/>
              </w:rPr>
              <w:t>Votre</w:t>
            </w:r>
            <w:proofErr w:type="spellEnd"/>
            <w:r>
              <w:rPr>
                <w:color w:val="FFFFFF"/>
              </w:rPr>
              <w:t xml:space="preserve"> </w:t>
            </w:r>
            <w:proofErr w:type="spellStart"/>
            <w:r>
              <w:rPr>
                <w:color w:val="FFFFFF"/>
              </w:rPr>
              <w:t>expérience</w:t>
            </w:r>
            <w:proofErr w:type="spellEnd"/>
          </w:p>
        </w:tc>
      </w:tr>
      <w:tr w:rsidR="00957F87" w:rsidRPr="00A346E5" w14:paraId="1B84982C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</w:tcPr>
          <w:p w14:paraId="3A589406" w14:textId="77777777" w:rsidR="00957F87" w:rsidRDefault="00D9453D">
            <w:proofErr w:type="spellStart"/>
            <w:r>
              <w:rPr>
                <w:sz w:val="18"/>
              </w:rPr>
              <w:t>Sécurité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incendie</w:t>
            </w:r>
            <w:proofErr w:type="spellEnd"/>
            <w:r>
              <w:rPr>
                <w:sz w:val="18"/>
              </w:rPr>
              <w:t xml:space="preserve"> ERP</w:t>
            </w:r>
          </w:p>
        </w:tc>
        <w:tc>
          <w:tcPr>
            <w:tcW w:w="4703" w:type="dxa"/>
          </w:tcPr>
          <w:p w14:paraId="73338BBC" w14:textId="77777777" w:rsidR="00957F87" w:rsidRPr="00D9453D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D9453D">
              <w:rPr>
                <w:i/>
                <w:sz w:val="16"/>
                <w:lang w:val="fr-FR"/>
              </w:rPr>
              <w:t>Expérience classements, notices de sécurité, commissions</w:t>
            </w:r>
          </w:p>
        </w:tc>
      </w:tr>
      <w:tr w:rsidR="00957F87" w14:paraId="7B9E2AAC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</w:tcPr>
          <w:p w14:paraId="48CE809D" w14:textId="77777777" w:rsidR="00957F87" w:rsidRDefault="00D9453D">
            <w:proofErr w:type="spellStart"/>
            <w:r>
              <w:rPr>
                <w:sz w:val="18"/>
              </w:rPr>
              <w:t>Accessibilité</w:t>
            </w:r>
            <w:proofErr w:type="spellEnd"/>
            <w:r>
              <w:rPr>
                <w:sz w:val="18"/>
              </w:rPr>
              <w:t xml:space="preserve"> PMR</w:t>
            </w:r>
          </w:p>
        </w:tc>
        <w:tc>
          <w:tcPr>
            <w:tcW w:w="4703" w:type="dxa"/>
          </w:tcPr>
          <w:p w14:paraId="3528DC74" w14:textId="77777777" w:rsidR="00957F87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rPr>
                <w:i/>
                <w:sz w:val="16"/>
              </w:rPr>
              <w:t>Conformité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arrêtés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accessibilité</w:t>
            </w:r>
            <w:proofErr w:type="spellEnd"/>
            <w:r>
              <w:rPr>
                <w:i/>
                <w:sz w:val="16"/>
              </w:rPr>
              <w:t xml:space="preserve">, </w:t>
            </w:r>
            <w:proofErr w:type="spellStart"/>
            <w:r>
              <w:rPr>
                <w:i/>
                <w:sz w:val="16"/>
              </w:rPr>
              <w:t>Ad'AP</w:t>
            </w:r>
            <w:proofErr w:type="spellEnd"/>
          </w:p>
        </w:tc>
      </w:tr>
      <w:tr w:rsidR="00957F87" w:rsidRPr="00A346E5" w14:paraId="7E22229D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</w:tcPr>
          <w:p w14:paraId="7DD81532" w14:textId="77777777" w:rsidR="00957F87" w:rsidRDefault="00D9453D">
            <w:r>
              <w:rPr>
                <w:sz w:val="18"/>
              </w:rPr>
              <w:t>Code du travail</w:t>
            </w:r>
          </w:p>
        </w:tc>
        <w:tc>
          <w:tcPr>
            <w:tcW w:w="4703" w:type="dxa"/>
          </w:tcPr>
          <w:p w14:paraId="65B22429" w14:textId="77777777" w:rsidR="00957F87" w:rsidRPr="00D9453D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D9453D">
              <w:rPr>
                <w:i/>
                <w:sz w:val="16"/>
                <w:lang w:val="fr-FR"/>
              </w:rPr>
              <w:t>Locaux de travail, ergonomie, éclairage</w:t>
            </w:r>
          </w:p>
        </w:tc>
      </w:tr>
      <w:tr w:rsidR="00957F87" w14:paraId="67A6A413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</w:tcPr>
          <w:p w14:paraId="7E96EC8C" w14:textId="77777777" w:rsidR="00957F87" w:rsidRDefault="00D9453D">
            <w:proofErr w:type="spellStart"/>
            <w:r>
              <w:rPr>
                <w:sz w:val="18"/>
              </w:rPr>
              <w:t>Thermique</w:t>
            </w:r>
            <w:proofErr w:type="spellEnd"/>
            <w:r>
              <w:rPr>
                <w:sz w:val="18"/>
              </w:rPr>
              <w:t xml:space="preserve"> RT2012/RE2020</w:t>
            </w:r>
          </w:p>
        </w:tc>
        <w:tc>
          <w:tcPr>
            <w:tcW w:w="4703" w:type="dxa"/>
          </w:tcPr>
          <w:p w14:paraId="7EFDBF73" w14:textId="77777777" w:rsidR="00957F87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i/>
                <w:sz w:val="16"/>
              </w:rPr>
              <w:t xml:space="preserve">Études </w:t>
            </w:r>
            <w:proofErr w:type="spellStart"/>
            <w:r>
              <w:rPr>
                <w:i/>
                <w:sz w:val="16"/>
              </w:rPr>
              <w:t>thermiques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réglementaires</w:t>
            </w:r>
            <w:proofErr w:type="spellEnd"/>
            <w:r>
              <w:rPr>
                <w:i/>
                <w:sz w:val="16"/>
              </w:rPr>
              <w:t>, labels</w:t>
            </w:r>
          </w:p>
        </w:tc>
      </w:tr>
      <w:tr w:rsidR="00957F87" w14:paraId="240F2655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</w:tcPr>
          <w:p w14:paraId="7EF14C22" w14:textId="77777777" w:rsidR="00957F87" w:rsidRDefault="00D9453D">
            <w:proofErr w:type="spellStart"/>
            <w:r>
              <w:rPr>
                <w:sz w:val="18"/>
              </w:rPr>
              <w:t>Parasismique</w:t>
            </w:r>
            <w:proofErr w:type="spellEnd"/>
            <w:r>
              <w:rPr>
                <w:sz w:val="18"/>
              </w:rPr>
              <w:t xml:space="preserve"> (PS92, EC8)</w:t>
            </w:r>
          </w:p>
        </w:tc>
        <w:tc>
          <w:tcPr>
            <w:tcW w:w="4703" w:type="dxa"/>
          </w:tcPr>
          <w:p w14:paraId="0A02AF63" w14:textId="77777777" w:rsidR="00957F87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i/>
                <w:sz w:val="16"/>
              </w:rPr>
              <w:t xml:space="preserve">Zones </w:t>
            </w:r>
            <w:proofErr w:type="spellStart"/>
            <w:r>
              <w:rPr>
                <w:i/>
                <w:sz w:val="16"/>
              </w:rPr>
              <w:t>sismiques</w:t>
            </w:r>
            <w:proofErr w:type="spellEnd"/>
            <w:r>
              <w:rPr>
                <w:i/>
                <w:sz w:val="16"/>
              </w:rPr>
              <w:t xml:space="preserve">, conception </w:t>
            </w:r>
            <w:proofErr w:type="spellStart"/>
            <w:r>
              <w:rPr>
                <w:i/>
                <w:sz w:val="16"/>
              </w:rPr>
              <w:t>parasismique</w:t>
            </w:r>
            <w:proofErr w:type="spellEnd"/>
          </w:p>
        </w:tc>
      </w:tr>
      <w:tr w:rsidR="00957F87" w14:paraId="492D6CA6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</w:tcPr>
          <w:p w14:paraId="743E5BA6" w14:textId="77777777" w:rsidR="00957F87" w:rsidRDefault="00D9453D">
            <w:r>
              <w:rPr>
                <w:sz w:val="18"/>
              </w:rPr>
              <w:t xml:space="preserve">ICPE </w:t>
            </w:r>
            <w:proofErr w:type="spellStart"/>
            <w:r>
              <w:rPr>
                <w:sz w:val="18"/>
              </w:rPr>
              <w:t>laboratoires</w:t>
            </w:r>
            <w:proofErr w:type="spellEnd"/>
          </w:p>
        </w:tc>
        <w:tc>
          <w:tcPr>
            <w:tcW w:w="4703" w:type="dxa"/>
          </w:tcPr>
          <w:p w14:paraId="174EE82B" w14:textId="77777777" w:rsidR="00957F87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rPr>
                <w:i/>
                <w:sz w:val="16"/>
              </w:rPr>
              <w:t>Rubrique</w:t>
            </w:r>
            <w:proofErr w:type="spellEnd"/>
            <w:r>
              <w:rPr>
                <w:i/>
                <w:sz w:val="16"/>
              </w:rPr>
              <w:t xml:space="preserve"> 2910, dossiers DREAL</w:t>
            </w:r>
          </w:p>
        </w:tc>
      </w:tr>
    </w:tbl>
    <w:p w14:paraId="6EADEA87" w14:textId="77777777" w:rsidR="00957F87" w:rsidRDefault="00957F87"/>
    <w:p w14:paraId="210B2F29" w14:textId="77777777" w:rsidR="00957F87" w:rsidRDefault="00D9453D">
      <w:pPr>
        <w:pStyle w:val="Titre2"/>
      </w:pPr>
      <w:r>
        <w:t xml:space="preserve">8.2 Gestion </w:t>
      </w:r>
      <w:proofErr w:type="spellStart"/>
      <w:r>
        <w:t>amiante</w:t>
      </w:r>
      <w:proofErr w:type="spellEnd"/>
      <w:r>
        <w:t xml:space="preserve"> et </w:t>
      </w:r>
      <w:proofErr w:type="spellStart"/>
      <w:r>
        <w:t>désamiantage</w:t>
      </w:r>
      <w:proofErr w:type="spellEnd"/>
    </w:p>
    <w:p w14:paraId="451D03F2" w14:textId="77777777" w:rsidR="00957F87" w:rsidRDefault="00D9453D">
      <w:proofErr w:type="spellStart"/>
      <w:r>
        <w:t>Compétences</w:t>
      </w:r>
      <w:proofErr w:type="spellEnd"/>
      <w:r>
        <w:t xml:space="preserve"> </w:t>
      </w:r>
      <w:proofErr w:type="spellStart"/>
      <w:r>
        <w:t>spécifiques</w:t>
      </w:r>
      <w:proofErr w:type="spellEnd"/>
      <w:r>
        <w:t xml:space="preserve"> </w:t>
      </w:r>
      <w:proofErr w:type="spellStart"/>
      <w:r>
        <w:t>désamiantage</w:t>
      </w:r>
      <w:proofErr w:type="spellEnd"/>
      <w:r>
        <w:t xml:space="preserve"> / </w:t>
      </w:r>
      <w:proofErr w:type="spellStart"/>
      <w:proofErr w:type="gramStart"/>
      <w:r>
        <w:t>démolition</w:t>
      </w:r>
      <w:proofErr w:type="spellEnd"/>
      <w:r>
        <w:t xml:space="preserve"> :</w:t>
      </w:r>
      <w:proofErr w:type="gramEnd"/>
    </w:p>
    <w:p w14:paraId="052D42C5" w14:textId="77777777" w:rsidR="00957F87" w:rsidRPr="00D9453D" w:rsidRDefault="00D9453D">
      <w:pPr>
        <w:pStyle w:val="Listepuces"/>
        <w:rPr>
          <w:lang w:val="fr-FR"/>
        </w:rPr>
      </w:pPr>
      <w:r w:rsidRPr="00D9453D">
        <w:rPr>
          <w:lang w:val="fr-FR"/>
        </w:rPr>
        <w:t>• Repérages amiante avant travaux (certification)</w:t>
      </w:r>
    </w:p>
    <w:p w14:paraId="3467299A" w14:textId="77777777" w:rsidR="00957F87" w:rsidRPr="00D9453D" w:rsidRDefault="00D9453D">
      <w:pPr>
        <w:pStyle w:val="Listepuces"/>
        <w:rPr>
          <w:lang w:val="fr-FR"/>
        </w:rPr>
      </w:pPr>
      <w:r w:rsidRPr="00D9453D">
        <w:rPr>
          <w:lang w:val="fr-FR"/>
        </w:rPr>
        <w:t>• Élaboration plans de retrait et modes opératoires</w:t>
      </w:r>
    </w:p>
    <w:p w14:paraId="74B3CEF6" w14:textId="77777777" w:rsidR="00957F87" w:rsidRPr="00D9453D" w:rsidRDefault="00D9453D">
      <w:pPr>
        <w:pStyle w:val="Listepuces"/>
        <w:rPr>
          <w:lang w:val="fr-FR"/>
        </w:rPr>
      </w:pPr>
      <w:r w:rsidRPr="00D9453D">
        <w:rPr>
          <w:lang w:val="fr-FR"/>
        </w:rPr>
        <w:t>• Suivi chantiers de désamiantage (contrôles, mesures)</w:t>
      </w:r>
    </w:p>
    <w:p w14:paraId="3117A14A" w14:textId="77777777" w:rsidR="00957F87" w:rsidRDefault="00D9453D">
      <w:pPr>
        <w:pStyle w:val="Listepuces"/>
      </w:pPr>
      <w:r>
        <w:t xml:space="preserve">• Coordination avec </w:t>
      </w:r>
      <w:proofErr w:type="spellStart"/>
      <w:r>
        <w:t>entreprises</w:t>
      </w:r>
      <w:proofErr w:type="spellEnd"/>
      <w:r>
        <w:t xml:space="preserve"> </w:t>
      </w:r>
      <w:proofErr w:type="spellStart"/>
      <w:r>
        <w:t>certifiées</w:t>
      </w:r>
      <w:proofErr w:type="spellEnd"/>
    </w:p>
    <w:p w14:paraId="72935957" w14:textId="77777777" w:rsidR="00957F87" w:rsidRDefault="00D9453D">
      <w:r>
        <w:t xml:space="preserve">[Espace libre </w:t>
      </w:r>
      <w:proofErr w:type="spellStart"/>
      <w:r>
        <w:t>candidat</w:t>
      </w:r>
      <w:proofErr w:type="spellEnd"/>
      <w:r>
        <w:t>]</w:t>
      </w:r>
    </w:p>
    <w:p w14:paraId="19D7470F" w14:textId="77777777" w:rsidR="00957F87" w:rsidRDefault="00957F87"/>
    <w:p w14:paraId="72CDC604" w14:textId="77777777" w:rsidR="00957F87" w:rsidRDefault="00957F87"/>
    <w:p w14:paraId="5B3270CD" w14:textId="77777777" w:rsidR="00957F87" w:rsidRDefault="00D9453D">
      <w:r>
        <w:br w:type="page"/>
      </w:r>
    </w:p>
    <w:p w14:paraId="391E514C" w14:textId="77777777" w:rsidR="00957F87" w:rsidRDefault="00D9453D">
      <w:pPr>
        <w:pStyle w:val="Titre1"/>
      </w:pPr>
      <w:r>
        <w:lastRenderedPageBreak/>
        <w:t>9. ENGAGEMENTS DU CANDIDAT</w:t>
      </w:r>
    </w:p>
    <w:tbl>
      <w:tblPr>
        <w:tblStyle w:val="Grilleclaire-Accent1"/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957F87" w:rsidRPr="00A346E5" w14:paraId="1321AFB8" w14:textId="77777777" w:rsidTr="00957F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5B21AEDE" w14:textId="77777777" w:rsidR="00957F87" w:rsidRDefault="00D9453D">
            <w:proofErr w:type="spellStart"/>
            <w:r>
              <w:rPr>
                <w:sz w:val="20"/>
              </w:rPr>
              <w:t>Délais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mobilisation</w:t>
            </w:r>
            <w:proofErr w:type="spellEnd"/>
          </w:p>
        </w:tc>
        <w:tc>
          <w:tcPr>
            <w:tcW w:w="4703" w:type="dxa"/>
          </w:tcPr>
          <w:p w14:paraId="363E67D2" w14:textId="77777777" w:rsidR="00957F87" w:rsidRPr="00D9453D" w:rsidRDefault="00D9453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D9453D">
              <w:rPr>
                <w:sz w:val="18"/>
                <w:lang w:val="fr-FR"/>
              </w:rPr>
              <w:t>Délai d'intervention à compter de la notification d'un bon de commande : _____ jours ouvrés</w:t>
            </w:r>
          </w:p>
        </w:tc>
      </w:tr>
      <w:tr w:rsidR="00957F87" w:rsidRPr="00A346E5" w14:paraId="316EA0F3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0E5EE3D0" w14:textId="77777777" w:rsidR="00957F87" w:rsidRDefault="00D9453D">
            <w:proofErr w:type="spellStart"/>
            <w:r>
              <w:rPr>
                <w:sz w:val="20"/>
              </w:rPr>
              <w:t>Disponibilité</w:t>
            </w:r>
            <w:proofErr w:type="spellEnd"/>
          </w:p>
        </w:tc>
        <w:tc>
          <w:tcPr>
            <w:tcW w:w="4703" w:type="dxa"/>
          </w:tcPr>
          <w:p w14:paraId="69565E5A" w14:textId="77777777" w:rsidR="00957F87" w:rsidRPr="00D9453D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D9453D">
              <w:rPr>
                <w:sz w:val="18"/>
                <w:lang w:val="fr-FR"/>
              </w:rPr>
              <w:t>Engagement de disponibilité pour les urgences / diagnostics rapides : OUI / NON</w:t>
            </w:r>
          </w:p>
        </w:tc>
      </w:tr>
      <w:tr w:rsidR="00957F87" w:rsidRPr="00A346E5" w14:paraId="726BF4E4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7C216696" w14:textId="77777777" w:rsidR="00957F87" w:rsidRDefault="00D9453D">
            <w:r>
              <w:rPr>
                <w:sz w:val="20"/>
              </w:rPr>
              <w:t>Respect du BPU</w:t>
            </w:r>
          </w:p>
        </w:tc>
        <w:tc>
          <w:tcPr>
            <w:tcW w:w="4703" w:type="dxa"/>
          </w:tcPr>
          <w:p w14:paraId="2869804E" w14:textId="77777777" w:rsidR="00957F87" w:rsidRPr="00D9453D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 w:rsidRPr="00D9453D">
              <w:rPr>
                <w:sz w:val="18"/>
                <w:lang w:val="fr-FR"/>
              </w:rPr>
              <w:t>Engagement à respecter strictement les prix du BPU pendant toute la durée du marché : OUI / NON</w:t>
            </w:r>
          </w:p>
        </w:tc>
      </w:tr>
      <w:tr w:rsidR="00957F87" w:rsidRPr="00A346E5" w14:paraId="50B05CA2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329ED6C0" w14:textId="77777777" w:rsidR="00957F87" w:rsidRDefault="00D9453D">
            <w:proofErr w:type="spellStart"/>
            <w:r>
              <w:rPr>
                <w:sz w:val="20"/>
              </w:rPr>
              <w:t>Référent</w:t>
            </w:r>
            <w:proofErr w:type="spellEnd"/>
            <w:r>
              <w:rPr>
                <w:sz w:val="20"/>
              </w:rPr>
              <w:t xml:space="preserve"> unique</w:t>
            </w:r>
          </w:p>
        </w:tc>
        <w:tc>
          <w:tcPr>
            <w:tcW w:w="4703" w:type="dxa"/>
          </w:tcPr>
          <w:p w14:paraId="12A14A69" w14:textId="77777777" w:rsidR="00957F87" w:rsidRPr="00D9453D" w:rsidRDefault="00D945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D9453D">
              <w:rPr>
                <w:sz w:val="18"/>
                <w:lang w:val="fr-FR"/>
              </w:rPr>
              <w:t>Désignation d'un référent unique pour le suivi du marché : Nom : _____________ Tél : _____________</w:t>
            </w:r>
          </w:p>
        </w:tc>
      </w:tr>
      <w:tr w:rsidR="00957F87" w:rsidRPr="00A346E5" w14:paraId="48421983" w14:textId="77777777" w:rsidTr="00957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  <w:shd w:val="clear" w:color="auto" w:fill="D5E8F0"/>
          </w:tcPr>
          <w:p w14:paraId="18DE9F6D" w14:textId="77777777" w:rsidR="00957F87" w:rsidRDefault="00D9453D">
            <w:proofErr w:type="spellStart"/>
            <w:r>
              <w:rPr>
                <w:sz w:val="20"/>
              </w:rPr>
              <w:t>Continuité</w:t>
            </w:r>
            <w:proofErr w:type="spellEnd"/>
            <w:r>
              <w:rPr>
                <w:sz w:val="20"/>
              </w:rPr>
              <w:t xml:space="preserve"> de service</w:t>
            </w:r>
          </w:p>
        </w:tc>
        <w:tc>
          <w:tcPr>
            <w:tcW w:w="4703" w:type="dxa"/>
          </w:tcPr>
          <w:p w14:paraId="2F96D3A4" w14:textId="77777777" w:rsidR="00957F87" w:rsidRPr="00D9453D" w:rsidRDefault="00D945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 w:rsidRPr="00D9453D">
              <w:rPr>
                <w:sz w:val="18"/>
                <w:lang w:val="fr-FR"/>
              </w:rPr>
              <w:t>Mesures en cas d'absence du référent ou d'un membre clé de l'équipe : ___________________</w:t>
            </w:r>
          </w:p>
        </w:tc>
      </w:tr>
      <w:tr w:rsidR="00957F87" w:rsidRPr="00A346E5" w14:paraId="17E1877B" w14:textId="77777777" w:rsidTr="00957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3" w:type="dxa"/>
          </w:tcPr>
          <w:p w14:paraId="2AD995C0" w14:textId="77777777" w:rsidR="00957F87" w:rsidRPr="00D9453D" w:rsidRDefault="00957F87">
            <w:pPr>
              <w:rPr>
                <w:lang w:val="fr-FR"/>
              </w:rPr>
            </w:pPr>
          </w:p>
        </w:tc>
        <w:tc>
          <w:tcPr>
            <w:tcW w:w="4703" w:type="dxa"/>
          </w:tcPr>
          <w:p w14:paraId="7852B473" w14:textId="77777777" w:rsidR="00957F87" w:rsidRPr="00D9453D" w:rsidRDefault="00957F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</w:tr>
    </w:tbl>
    <w:p w14:paraId="42173C25" w14:textId="77777777" w:rsidR="00957F87" w:rsidRPr="00D9453D" w:rsidRDefault="00957F87">
      <w:pPr>
        <w:rPr>
          <w:lang w:val="fr-FR"/>
        </w:rPr>
      </w:pPr>
    </w:p>
    <w:p w14:paraId="106B35B4" w14:textId="77777777" w:rsidR="00957F87" w:rsidRPr="00D9453D" w:rsidRDefault="00957F87">
      <w:pPr>
        <w:rPr>
          <w:lang w:val="fr-FR"/>
        </w:rPr>
      </w:pPr>
    </w:p>
    <w:p w14:paraId="7BF80132" w14:textId="77777777" w:rsidR="00957F87" w:rsidRPr="00D9453D" w:rsidRDefault="00D9453D">
      <w:pPr>
        <w:rPr>
          <w:lang w:val="fr-FR"/>
        </w:rPr>
      </w:pPr>
      <w:r w:rsidRPr="00D9453D">
        <w:rPr>
          <w:b/>
          <w:lang w:val="fr-FR"/>
        </w:rPr>
        <w:t>Date et signature du représentant légal (obligatoire) :</w:t>
      </w:r>
    </w:p>
    <w:p w14:paraId="7452CDF4" w14:textId="77777777" w:rsidR="00957F87" w:rsidRPr="00D9453D" w:rsidRDefault="00957F87">
      <w:pPr>
        <w:rPr>
          <w:lang w:val="fr-FR"/>
        </w:rPr>
      </w:pPr>
    </w:p>
    <w:p w14:paraId="27B3EDF9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Fait à ________________, le ____________________</w:t>
      </w:r>
    </w:p>
    <w:p w14:paraId="3CBD2553" w14:textId="77777777" w:rsidR="00957F87" w:rsidRPr="00D9453D" w:rsidRDefault="00957F87">
      <w:pPr>
        <w:rPr>
          <w:lang w:val="fr-FR"/>
        </w:rPr>
      </w:pPr>
    </w:p>
    <w:p w14:paraId="3F4DC003" w14:textId="77777777" w:rsidR="00957F87" w:rsidRPr="00D9453D" w:rsidRDefault="00957F87">
      <w:pPr>
        <w:rPr>
          <w:lang w:val="fr-FR"/>
        </w:rPr>
      </w:pPr>
    </w:p>
    <w:p w14:paraId="24CC0B48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Nom et qualité du signataire : _____________________________</w:t>
      </w:r>
    </w:p>
    <w:p w14:paraId="42D99AFA" w14:textId="77777777" w:rsidR="00957F87" w:rsidRPr="00D9453D" w:rsidRDefault="00957F87">
      <w:pPr>
        <w:rPr>
          <w:lang w:val="fr-FR"/>
        </w:rPr>
      </w:pPr>
    </w:p>
    <w:p w14:paraId="311B5026" w14:textId="77777777" w:rsidR="00957F87" w:rsidRPr="00D9453D" w:rsidRDefault="00D9453D">
      <w:pPr>
        <w:rPr>
          <w:lang w:val="fr-FR"/>
        </w:rPr>
      </w:pPr>
      <w:r w:rsidRPr="00D9453D">
        <w:rPr>
          <w:lang w:val="fr-FR"/>
        </w:rPr>
        <w:t>Signature et cachet de l'entreprise :</w:t>
      </w:r>
    </w:p>
    <w:sectPr w:rsidR="00957F87" w:rsidRPr="00D9453D" w:rsidSect="009769FA">
      <w:headerReference w:type="default" r:id="rId9"/>
      <w:footerReference w:type="default" r:id="rId10"/>
      <w:pgSz w:w="12240" w:h="15840"/>
      <w:pgMar w:top="1134" w:right="1417" w:bottom="1134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9595E" w14:textId="77777777" w:rsidR="00F27A61" w:rsidRDefault="00F27A61" w:rsidP="00D9453D">
      <w:pPr>
        <w:spacing w:after="0" w:line="240" w:lineRule="auto"/>
      </w:pPr>
      <w:r>
        <w:separator/>
      </w:r>
    </w:p>
  </w:endnote>
  <w:endnote w:type="continuationSeparator" w:id="0">
    <w:p w14:paraId="594BC0B1" w14:textId="77777777" w:rsidR="00F27A61" w:rsidRDefault="00F27A61" w:rsidP="00D94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498F4" w14:textId="77777777" w:rsidR="00D9453D" w:rsidRPr="00D9453D" w:rsidRDefault="00D9453D" w:rsidP="00D9453D">
    <w:pPr>
      <w:pStyle w:val="Pieddepage"/>
    </w:pPr>
    <w:r w:rsidRPr="00D9453D">
      <w:rPr>
        <w:b/>
      </w:rPr>
      <w:t>MÉMOIRE TECHNIQUE</w:t>
    </w:r>
  </w:p>
  <w:p w14:paraId="251CA182" w14:textId="77777777" w:rsidR="00D9453D" w:rsidRPr="00D9453D" w:rsidRDefault="00D9453D" w:rsidP="00D9453D">
    <w:pPr>
      <w:pStyle w:val="Pieddepage"/>
    </w:pPr>
    <w:r w:rsidRPr="00D9453D">
      <w:rPr>
        <w:b/>
      </w:rPr>
      <w:t xml:space="preserve">LOT </w:t>
    </w:r>
    <w:r w:rsidRPr="00D9453D">
      <w:rPr>
        <w:b/>
      </w:rPr>
      <w:t>2 : BÂTIMENTS</w:t>
    </w:r>
  </w:p>
  <w:p w14:paraId="2E876D97" w14:textId="0E6CCC22" w:rsidR="00D9453D" w:rsidRDefault="00D9453D">
    <w:pPr>
      <w:pStyle w:val="Pieddepage"/>
    </w:pPr>
    <w:r>
      <w:rPr>
        <w:color w:val="7F7F7F" w:themeColor="background1" w:themeShade="7F"/>
        <w:spacing w:val="60"/>
        <w:lang w:val="fr-FR"/>
      </w:rPr>
      <w:t>Page</w:t>
    </w:r>
    <w:r>
      <w:rPr>
        <w:lang w:val="fr-FR"/>
      </w:rPr>
      <w:t xml:space="preserve"> | </w:t>
    </w:r>
    <w:r>
      <w:fldChar w:fldCharType="begin"/>
    </w:r>
    <w:r>
      <w:instrText>PAGE   \* MERGEFORMAT</w:instrText>
    </w:r>
    <w:r>
      <w:fldChar w:fldCharType="separate"/>
    </w:r>
    <w:r>
      <w:rPr>
        <w:b/>
        <w:bCs/>
        <w:lang w:val="fr-FR"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C1DA6" w14:textId="77777777" w:rsidR="00F27A61" w:rsidRDefault="00F27A61" w:rsidP="00D9453D">
      <w:pPr>
        <w:spacing w:after="0" w:line="240" w:lineRule="auto"/>
      </w:pPr>
      <w:r>
        <w:separator/>
      </w:r>
    </w:p>
  </w:footnote>
  <w:footnote w:type="continuationSeparator" w:id="0">
    <w:p w14:paraId="76D26D88" w14:textId="77777777" w:rsidR="00F27A61" w:rsidRDefault="00F27A61" w:rsidP="00D94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58CD9" w14:textId="5E832A25" w:rsidR="00D9453D" w:rsidRDefault="009769FA">
    <w:pPr>
      <w:pStyle w:val="En-tte"/>
    </w:pPr>
    <w:r>
      <w:rPr>
        <w:noProof/>
      </w:rPr>
      <w:drawing>
        <wp:inline distT="0" distB="0" distL="0" distR="0" wp14:anchorId="7BE1FA8B" wp14:editId="127BF4B5">
          <wp:extent cx="1073889" cy="448558"/>
          <wp:effectExtent l="0" t="0" r="0" b="8890"/>
          <wp:docPr id="151212745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365" cy="45335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5264987">
    <w:abstractNumId w:val="8"/>
  </w:num>
  <w:num w:numId="2" w16cid:durableId="256520981">
    <w:abstractNumId w:val="6"/>
  </w:num>
  <w:num w:numId="3" w16cid:durableId="1699159137">
    <w:abstractNumId w:val="5"/>
  </w:num>
  <w:num w:numId="4" w16cid:durableId="1712998797">
    <w:abstractNumId w:val="4"/>
  </w:num>
  <w:num w:numId="5" w16cid:durableId="1177579205">
    <w:abstractNumId w:val="7"/>
  </w:num>
  <w:num w:numId="6" w16cid:durableId="399787548">
    <w:abstractNumId w:val="3"/>
  </w:num>
  <w:num w:numId="7" w16cid:durableId="2076465615">
    <w:abstractNumId w:val="2"/>
  </w:num>
  <w:num w:numId="8" w16cid:durableId="1738362154">
    <w:abstractNumId w:val="1"/>
  </w:num>
  <w:num w:numId="9" w16cid:durableId="991910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5B27"/>
    <w:rsid w:val="0015074B"/>
    <w:rsid w:val="0029639D"/>
    <w:rsid w:val="00326F90"/>
    <w:rsid w:val="006C10C9"/>
    <w:rsid w:val="00957F87"/>
    <w:rsid w:val="009769FA"/>
    <w:rsid w:val="00A346E5"/>
    <w:rsid w:val="00AA1D8D"/>
    <w:rsid w:val="00B47730"/>
    <w:rsid w:val="00C91E66"/>
    <w:rsid w:val="00CB0664"/>
    <w:rsid w:val="00D9453D"/>
    <w:rsid w:val="00DB26EA"/>
    <w:rsid w:val="00F27A6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2207F6"/>
  <w14:defaultImageDpi w14:val="300"/>
  <w15:docId w15:val="{CEED1268-A608-4B2E-94DB-E8C165609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03864"/>
      <w:sz w:val="32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03864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1132</Words>
  <Characters>7374</Characters>
  <Application>Microsoft Office Word</Application>
  <DocSecurity>0</DocSecurity>
  <Lines>491</Lines>
  <Paragraphs>229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8277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ANDY DABRICOT</cp:lastModifiedBy>
  <cp:revision>2</cp:revision>
  <dcterms:created xsi:type="dcterms:W3CDTF">2025-12-18T23:58:00Z</dcterms:created>
  <dcterms:modified xsi:type="dcterms:W3CDTF">2026-01-05T20:17:00Z</dcterms:modified>
  <cp:category/>
</cp:coreProperties>
</file>